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EB552" w14:textId="77777777" w:rsidR="009C7929" w:rsidRPr="00CC6B3D" w:rsidRDefault="00CA0BE6" w:rsidP="006F0358">
      <w:pPr>
        <w:spacing w:line="276" w:lineRule="auto"/>
        <w:ind w:firstLine="0"/>
        <w:jc w:val="right"/>
        <w:rPr>
          <w:sz w:val="28"/>
          <w:szCs w:val="28"/>
          <w:lang w:val="ru-RU"/>
        </w:rPr>
      </w:pPr>
      <w:r w:rsidRPr="00CC6B3D">
        <w:rPr>
          <w:sz w:val="28"/>
          <w:szCs w:val="28"/>
          <w:lang w:val="ru-RU"/>
        </w:rPr>
        <w:t>Приложение</w:t>
      </w:r>
    </w:p>
    <w:p w14:paraId="74FEBE30" w14:textId="77777777" w:rsidR="009C7929" w:rsidRPr="00CC6B3D" w:rsidRDefault="00CA0BE6" w:rsidP="006F0358">
      <w:pPr>
        <w:spacing w:line="276" w:lineRule="auto"/>
        <w:ind w:firstLine="0"/>
        <w:jc w:val="right"/>
        <w:rPr>
          <w:sz w:val="28"/>
          <w:szCs w:val="28"/>
          <w:lang w:val="ru-RU"/>
        </w:rPr>
      </w:pPr>
      <w:r w:rsidRPr="00CC6B3D">
        <w:rPr>
          <w:sz w:val="28"/>
          <w:szCs w:val="28"/>
          <w:lang w:val="ru-RU"/>
        </w:rPr>
        <w:t>к постановлению администрации</w:t>
      </w:r>
    </w:p>
    <w:p w14:paraId="6BD32881" w14:textId="77777777" w:rsidR="009C7929" w:rsidRPr="00CC6B3D" w:rsidRDefault="00CA0BE6" w:rsidP="006F0358">
      <w:pPr>
        <w:spacing w:line="276" w:lineRule="auto"/>
        <w:ind w:firstLine="0"/>
        <w:jc w:val="right"/>
        <w:rPr>
          <w:sz w:val="28"/>
          <w:szCs w:val="28"/>
          <w:lang w:val="ru-RU"/>
        </w:rPr>
      </w:pPr>
      <w:r w:rsidRPr="00CC6B3D">
        <w:rPr>
          <w:sz w:val="28"/>
          <w:szCs w:val="28"/>
          <w:lang w:val="ru-RU"/>
        </w:rPr>
        <w:t>городского округа город Елец</w:t>
      </w:r>
    </w:p>
    <w:p w14:paraId="1EC5C5FD" w14:textId="77777777" w:rsidR="009C7929" w:rsidRPr="00144E49" w:rsidRDefault="00CA0BE6" w:rsidP="006F0358">
      <w:pPr>
        <w:spacing w:line="276" w:lineRule="auto"/>
        <w:ind w:firstLine="0"/>
        <w:jc w:val="right"/>
        <w:rPr>
          <w:sz w:val="28"/>
          <w:szCs w:val="28"/>
          <w:lang w:val="ru-RU"/>
        </w:rPr>
      </w:pPr>
      <w:r w:rsidRPr="00144E49">
        <w:rPr>
          <w:sz w:val="28"/>
          <w:szCs w:val="28"/>
          <w:lang w:val="ru-RU"/>
        </w:rPr>
        <w:t>от __________ № ______</w:t>
      </w:r>
    </w:p>
    <w:p w14:paraId="24494EC2" w14:textId="77777777" w:rsidR="006F0358" w:rsidRPr="00144E49" w:rsidRDefault="006F0358" w:rsidP="006F0358">
      <w:pPr>
        <w:spacing w:line="276" w:lineRule="auto"/>
        <w:ind w:firstLine="0"/>
        <w:jc w:val="center"/>
        <w:rPr>
          <w:b/>
          <w:sz w:val="28"/>
          <w:szCs w:val="28"/>
          <w:lang w:val="ru-RU"/>
        </w:rPr>
      </w:pPr>
    </w:p>
    <w:p w14:paraId="2B5F25C5" w14:textId="77777777" w:rsidR="006F0358" w:rsidRPr="00144E49" w:rsidRDefault="006F0358" w:rsidP="006F0358">
      <w:pPr>
        <w:spacing w:line="276" w:lineRule="auto"/>
        <w:ind w:firstLine="0"/>
        <w:jc w:val="center"/>
        <w:rPr>
          <w:b/>
          <w:lang w:val="ru-RU"/>
        </w:rPr>
      </w:pPr>
    </w:p>
    <w:p w14:paraId="7C38C05E" w14:textId="77777777" w:rsidR="006F0358" w:rsidRPr="00144E49" w:rsidRDefault="006F0358" w:rsidP="006F0358">
      <w:pPr>
        <w:spacing w:line="276" w:lineRule="auto"/>
        <w:ind w:firstLine="0"/>
        <w:jc w:val="center"/>
        <w:rPr>
          <w:rFonts w:cs="Times New Roman"/>
          <w:b/>
          <w:sz w:val="28"/>
          <w:szCs w:val="28"/>
          <w:lang w:val="ru-RU"/>
        </w:rPr>
      </w:pPr>
    </w:p>
    <w:p w14:paraId="2838D321" w14:textId="07E0A76F" w:rsidR="009C7929" w:rsidRPr="006F0358" w:rsidRDefault="00121DCB" w:rsidP="006F0358">
      <w:pPr>
        <w:spacing w:line="276" w:lineRule="auto"/>
        <w:ind w:firstLine="0"/>
        <w:jc w:val="center"/>
        <w:rPr>
          <w:rFonts w:cs="Times New Roman"/>
          <w:sz w:val="28"/>
          <w:szCs w:val="28"/>
          <w:lang w:val="ru-RU"/>
        </w:rPr>
      </w:pPr>
      <w:r w:rsidRPr="006F0358">
        <w:rPr>
          <w:rFonts w:cs="Times New Roman"/>
          <w:b/>
          <w:sz w:val="28"/>
          <w:szCs w:val="28"/>
          <w:lang w:val="ru-RU"/>
        </w:rPr>
        <w:t>АДМИНИСТРАТИВНЫЙ РЕГЛАМЕНТ</w:t>
      </w:r>
    </w:p>
    <w:p w14:paraId="270871EE" w14:textId="004619F8" w:rsidR="006F0358" w:rsidRDefault="00121DCB" w:rsidP="006F0358">
      <w:pPr>
        <w:spacing w:line="276" w:lineRule="auto"/>
        <w:ind w:firstLine="0"/>
        <w:jc w:val="center"/>
        <w:rPr>
          <w:rFonts w:cs="Times New Roman"/>
          <w:sz w:val="28"/>
          <w:szCs w:val="28"/>
          <w:lang w:val="ru-RU"/>
        </w:rPr>
      </w:pPr>
      <w:r w:rsidRPr="006F0358">
        <w:rPr>
          <w:rFonts w:cs="Times New Roman"/>
          <w:b/>
          <w:sz w:val="28"/>
          <w:szCs w:val="28"/>
          <w:lang w:val="ru-RU"/>
        </w:rPr>
        <w:t>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0A07823E" w14:textId="77777777" w:rsidR="006F0358" w:rsidRPr="006F0358" w:rsidRDefault="006F0358" w:rsidP="006F0358">
      <w:pPr>
        <w:spacing w:line="276" w:lineRule="auto"/>
        <w:ind w:firstLine="0"/>
        <w:jc w:val="center"/>
        <w:rPr>
          <w:rFonts w:cs="Times New Roman"/>
          <w:sz w:val="28"/>
          <w:szCs w:val="28"/>
          <w:lang w:val="ru-RU"/>
        </w:rPr>
      </w:pPr>
    </w:p>
    <w:p w14:paraId="5D1C42A3" w14:textId="77777777" w:rsidR="006F0358" w:rsidRPr="006F0358" w:rsidRDefault="006F0358" w:rsidP="006F0358">
      <w:pPr>
        <w:spacing w:line="276" w:lineRule="auto"/>
        <w:ind w:firstLine="0"/>
        <w:jc w:val="center"/>
        <w:rPr>
          <w:rFonts w:cs="Times New Roman"/>
          <w:b/>
          <w:sz w:val="28"/>
          <w:szCs w:val="28"/>
          <w:lang w:val="ru-RU"/>
        </w:rPr>
      </w:pPr>
    </w:p>
    <w:p w14:paraId="2035574F" w14:textId="77777777" w:rsidR="009C7929" w:rsidRPr="006F0358" w:rsidRDefault="00CA0BE6" w:rsidP="006F0358">
      <w:pPr>
        <w:spacing w:line="276" w:lineRule="auto"/>
        <w:ind w:firstLine="0"/>
        <w:jc w:val="center"/>
        <w:rPr>
          <w:rFonts w:cs="Times New Roman"/>
          <w:sz w:val="28"/>
          <w:szCs w:val="28"/>
          <w:lang w:val="ru-RU"/>
        </w:rPr>
      </w:pPr>
      <w:r w:rsidRPr="006F0358">
        <w:rPr>
          <w:rFonts w:cs="Times New Roman"/>
          <w:b/>
          <w:sz w:val="28"/>
          <w:szCs w:val="28"/>
          <w:lang w:val="ru-RU"/>
        </w:rPr>
        <w:t>Раздел 1. ОБЩИЕ ПОЛОЖЕНИЯ</w:t>
      </w:r>
    </w:p>
    <w:p w14:paraId="39634159" w14:textId="77777777" w:rsidR="009C7929" w:rsidRPr="006F0358" w:rsidRDefault="00CA0BE6" w:rsidP="006F0358">
      <w:pPr>
        <w:spacing w:line="276" w:lineRule="auto"/>
        <w:ind w:firstLine="0"/>
        <w:jc w:val="center"/>
        <w:rPr>
          <w:rFonts w:cs="Times New Roman"/>
          <w:sz w:val="28"/>
          <w:szCs w:val="28"/>
          <w:lang w:val="ru-RU"/>
        </w:rPr>
      </w:pPr>
      <w:r w:rsidRPr="006F0358">
        <w:rPr>
          <w:rFonts w:cs="Times New Roman"/>
          <w:b/>
          <w:sz w:val="28"/>
          <w:szCs w:val="28"/>
          <w:lang w:val="ru-RU"/>
        </w:rPr>
        <w:t>Предмет регулирования административного регламента</w:t>
      </w:r>
    </w:p>
    <w:p w14:paraId="2FCED065"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1.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(далее соответственно – Административный регламент, муниципальная услуга) устанавливает порядок и стандарт предоставления муниципальной услуги на территории городского округа город Елец Липецкой области.</w:t>
      </w:r>
    </w:p>
    <w:p w14:paraId="2C1D7D19"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2. Муниципальная услуга предоставляется в случаях и порядке, предусмотренных статьей 40 Градостроительного кодекса Российской Федерации.</w:t>
      </w:r>
    </w:p>
    <w:p w14:paraId="0254E9B9" w14:textId="77777777" w:rsidR="006F0358" w:rsidRPr="006F0358" w:rsidRDefault="006F0358" w:rsidP="006F0358">
      <w:pPr>
        <w:spacing w:line="276" w:lineRule="auto"/>
        <w:ind w:firstLine="0"/>
        <w:jc w:val="center"/>
        <w:rPr>
          <w:rFonts w:cs="Times New Roman"/>
          <w:b/>
          <w:sz w:val="28"/>
          <w:szCs w:val="28"/>
          <w:lang w:val="ru-RU"/>
        </w:rPr>
      </w:pPr>
    </w:p>
    <w:p w14:paraId="0E97162F" w14:textId="77777777" w:rsidR="009C7929" w:rsidRPr="006F0358" w:rsidRDefault="00CA0BE6" w:rsidP="006F0358">
      <w:pPr>
        <w:spacing w:line="276" w:lineRule="auto"/>
        <w:ind w:firstLine="0"/>
        <w:jc w:val="center"/>
        <w:rPr>
          <w:rFonts w:cs="Times New Roman"/>
          <w:sz w:val="28"/>
          <w:szCs w:val="28"/>
          <w:lang w:val="ru-RU"/>
        </w:rPr>
      </w:pPr>
      <w:r w:rsidRPr="006F0358">
        <w:rPr>
          <w:rFonts w:cs="Times New Roman"/>
          <w:b/>
          <w:sz w:val="28"/>
          <w:szCs w:val="28"/>
          <w:lang w:val="ru-RU"/>
        </w:rPr>
        <w:t>Круг заявителей</w:t>
      </w:r>
    </w:p>
    <w:p w14:paraId="553AB07D"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 xml:space="preserve">3. Заявителями являются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5316D8" w:rsidRPr="006F0358">
        <w:rPr>
          <w:rFonts w:cs="Times New Roman"/>
          <w:sz w:val="28"/>
          <w:szCs w:val="28"/>
          <w:lang w:val="ru-RU"/>
        </w:rPr>
        <w:t>иные характеристики,</w:t>
      </w:r>
      <w:r w:rsidRPr="006F0358">
        <w:rPr>
          <w:rFonts w:cs="Times New Roman"/>
          <w:sz w:val="28"/>
          <w:szCs w:val="28"/>
          <w:lang w:val="ru-RU"/>
        </w:rPr>
        <w:t xml:space="preserve"> которых неблагоприятны для застройки, а также правообладатели земельных участков в случае, предусмотренном частью 1.1 статьи 40 Градостроительного кодекса Российской Федерации.</w:t>
      </w:r>
    </w:p>
    <w:p w14:paraId="47918AB8"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4. От имени заявителя вправе обратиться представитель, полномочия которого подтверждены в порядке, установленном законодательством Российской Федерации.</w:t>
      </w:r>
    </w:p>
    <w:p w14:paraId="3583907B" w14:textId="77777777" w:rsidR="006F0358" w:rsidRPr="006F0358" w:rsidRDefault="006F0358" w:rsidP="006F0358">
      <w:pPr>
        <w:spacing w:line="276" w:lineRule="auto"/>
        <w:ind w:firstLine="0"/>
        <w:jc w:val="center"/>
        <w:rPr>
          <w:rFonts w:cs="Times New Roman"/>
          <w:b/>
          <w:sz w:val="28"/>
          <w:szCs w:val="28"/>
          <w:lang w:val="ru-RU"/>
        </w:rPr>
      </w:pPr>
    </w:p>
    <w:p w14:paraId="134A9E25" w14:textId="77777777" w:rsidR="009C7929" w:rsidRPr="006F0358" w:rsidRDefault="00CA0BE6" w:rsidP="006F0358">
      <w:pPr>
        <w:spacing w:line="276" w:lineRule="auto"/>
        <w:ind w:firstLine="0"/>
        <w:jc w:val="center"/>
        <w:rPr>
          <w:rFonts w:cs="Times New Roman"/>
          <w:sz w:val="28"/>
          <w:szCs w:val="28"/>
          <w:lang w:val="ru-RU"/>
        </w:rPr>
      </w:pPr>
      <w:r w:rsidRPr="006F0358">
        <w:rPr>
          <w:rFonts w:cs="Times New Roman"/>
          <w:b/>
          <w:sz w:val="28"/>
          <w:szCs w:val="28"/>
          <w:lang w:val="ru-RU"/>
        </w:rPr>
        <w:t>Требования предоставления заявителю муниципальной услуги в соответствии с категориями (признаками) заявителей</w:t>
      </w:r>
    </w:p>
    <w:p w14:paraId="30A1B4A7" w14:textId="796E9463"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 xml:space="preserve">5. Муниципальная услуга предоставляется заявителю в соответствии с категориями (признаками) заявителей, сведения о которых приведены в приложении № </w:t>
      </w:r>
      <w:r w:rsidR="00CC7593">
        <w:rPr>
          <w:rFonts w:cs="Times New Roman"/>
          <w:sz w:val="28"/>
          <w:szCs w:val="28"/>
          <w:lang w:val="ru-RU"/>
        </w:rPr>
        <w:t>2</w:t>
      </w:r>
      <w:r w:rsidRPr="006F0358">
        <w:rPr>
          <w:rFonts w:cs="Times New Roman"/>
          <w:sz w:val="28"/>
          <w:szCs w:val="28"/>
          <w:lang w:val="ru-RU"/>
        </w:rPr>
        <w:t xml:space="preserve"> к Административному регламенту.</w:t>
      </w:r>
    </w:p>
    <w:p w14:paraId="469C41E2"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6. Категория (признаки) заявителя определяется путем профилирования в соответствии с настоящим Административным регламентом.</w:t>
      </w:r>
    </w:p>
    <w:p w14:paraId="7398656C" w14:textId="77777777" w:rsidR="00BD2ABD" w:rsidRDefault="00BD2ABD" w:rsidP="006F0358">
      <w:pPr>
        <w:spacing w:line="276" w:lineRule="auto"/>
        <w:ind w:firstLine="0"/>
        <w:jc w:val="center"/>
        <w:rPr>
          <w:rFonts w:cs="Times New Roman"/>
          <w:b/>
          <w:sz w:val="28"/>
          <w:szCs w:val="28"/>
          <w:lang w:val="ru-RU"/>
        </w:rPr>
      </w:pPr>
    </w:p>
    <w:p w14:paraId="3877D6C6" w14:textId="77777777" w:rsidR="009C7929" w:rsidRPr="006F0358" w:rsidRDefault="00CA0BE6" w:rsidP="006F0358">
      <w:pPr>
        <w:spacing w:line="276" w:lineRule="auto"/>
        <w:ind w:firstLine="0"/>
        <w:jc w:val="center"/>
        <w:rPr>
          <w:rFonts w:cs="Times New Roman"/>
          <w:sz w:val="28"/>
          <w:szCs w:val="28"/>
          <w:lang w:val="ru-RU"/>
        </w:rPr>
      </w:pPr>
      <w:r w:rsidRPr="006F0358">
        <w:rPr>
          <w:rFonts w:cs="Times New Roman"/>
          <w:b/>
          <w:sz w:val="28"/>
          <w:szCs w:val="28"/>
          <w:lang w:val="ru-RU"/>
        </w:rPr>
        <w:t>Раздел 2. СТАНДАРТ ПРЕДОСТАВЛЕНИЯ МУНИЦИПАЛЬНОЙ УСЛУГИ</w:t>
      </w:r>
    </w:p>
    <w:p w14:paraId="68772B31" w14:textId="77777777" w:rsidR="00BD2ABD" w:rsidRDefault="00BD2ABD" w:rsidP="006F0358">
      <w:pPr>
        <w:spacing w:line="276" w:lineRule="auto"/>
        <w:ind w:firstLine="0"/>
        <w:jc w:val="center"/>
        <w:rPr>
          <w:rFonts w:cs="Times New Roman"/>
          <w:b/>
          <w:sz w:val="28"/>
          <w:szCs w:val="28"/>
          <w:lang w:val="ru-RU"/>
        </w:rPr>
      </w:pPr>
    </w:p>
    <w:p w14:paraId="3EC0D8A8" w14:textId="77777777" w:rsidR="009C7929" w:rsidRPr="006F0358" w:rsidRDefault="00CA0BE6" w:rsidP="006F0358">
      <w:pPr>
        <w:spacing w:line="276" w:lineRule="auto"/>
        <w:ind w:firstLine="0"/>
        <w:jc w:val="center"/>
        <w:rPr>
          <w:rFonts w:cs="Times New Roman"/>
          <w:sz w:val="28"/>
          <w:szCs w:val="28"/>
          <w:lang w:val="ru-RU"/>
        </w:rPr>
      </w:pPr>
      <w:r w:rsidRPr="006F0358">
        <w:rPr>
          <w:rFonts w:cs="Times New Roman"/>
          <w:b/>
          <w:sz w:val="28"/>
          <w:szCs w:val="28"/>
          <w:lang w:val="ru-RU"/>
        </w:rPr>
        <w:t>Наименование муниципальной услуги</w:t>
      </w:r>
    </w:p>
    <w:p w14:paraId="0744876A"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7. Наименование муниципальной услуги –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6B0BB3F0" w14:textId="77777777" w:rsidR="00BD2ABD" w:rsidRDefault="00BD2ABD" w:rsidP="00BD2ABD">
      <w:pPr>
        <w:spacing w:line="276" w:lineRule="auto"/>
        <w:ind w:firstLine="0"/>
        <w:jc w:val="center"/>
        <w:rPr>
          <w:rFonts w:cs="Times New Roman"/>
          <w:b/>
          <w:sz w:val="28"/>
          <w:szCs w:val="28"/>
          <w:lang w:val="ru-RU"/>
        </w:rPr>
      </w:pPr>
    </w:p>
    <w:p w14:paraId="3B02F480" w14:textId="77777777" w:rsidR="009C7929" w:rsidRPr="006F0358" w:rsidRDefault="00CA0BE6" w:rsidP="00BD2ABD">
      <w:pPr>
        <w:spacing w:line="276" w:lineRule="auto"/>
        <w:ind w:firstLine="0"/>
        <w:jc w:val="center"/>
        <w:rPr>
          <w:rFonts w:cs="Times New Roman"/>
          <w:sz w:val="28"/>
          <w:szCs w:val="28"/>
          <w:lang w:val="ru-RU"/>
        </w:rPr>
      </w:pPr>
      <w:r w:rsidRPr="006F0358">
        <w:rPr>
          <w:rFonts w:cs="Times New Roman"/>
          <w:b/>
          <w:sz w:val="28"/>
          <w:szCs w:val="28"/>
          <w:lang w:val="ru-RU"/>
        </w:rPr>
        <w:t>Наименование органа администрации города, предоставляющего муниципальную услугу</w:t>
      </w:r>
    </w:p>
    <w:p w14:paraId="7B6AA525" w14:textId="5889D7E8"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8. Муниципальная услуга предоставляется администрацией городского округа город Елец</w:t>
      </w:r>
      <w:r w:rsidR="00425988">
        <w:rPr>
          <w:rFonts w:cs="Times New Roman"/>
          <w:sz w:val="28"/>
          <w:szCs w:val="28"/>
          <w:lang w:val="ru-RU"/>
        </w:rPr>
        <w:t xml:space="preserve"> (далее – администрация)</w:t>
      </w:r>
      <w:r w:rsidRPr="006F0358">
        <w:rPr>
          <w:rFonts w:cs="Times New Roman"/>
          <w:sz w:val="28"/>
          <w:szCs w:val="28"/>
          <w:lang w:val="ru-RU"/>
        </w:rPr>
        <w:t>.</w:t>
      </w:r>
    </w:p>
    <w:p w14:paraId="454E63B1" w14:textId="51717A32"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 xml:space="preserve">9. </w:t>
      </w:r>
      <w:r w:rsidR="007E1FCC">
        <w:rPr>
          <w:rFonts w:cs="Times New Roman"/>
          <w:sz w:val="28"/>
          <w:szCs w:val="28"/>
          <w:lang w:val="ru-RU"/>
        </w:rPr>
        <w:t>Обеспечение</w:t>
      </w:r>
      <w:r w:rsidRPr="006F0358">
        <w:rPr>
          <w:rFonts w:cs="Times New Roman"/>
          <w:sz w:val="28"/>
          <w:szCs w:val="28"/>
          <w:lang w:val="ru-RU"/>
        </w:rPr>
        <w:t xml:space="preserve"> предоставления муниципальной услуги осуществляет комитет архитектуры и градостроительства администрации городского округа город Елец (далее – Комитет).</w:t>
      </w:r>
    </w:p>
    <w:p w14:paraId="6B5362D4"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10. В предоставлении муниципальной услуги участвует Комиссия по подготовке проекта Правил землепользования и застройки городского округа город Елец Липецкой области (далее – Комиссия).</w:t>
      </w:r>
    </w:p>
    <w:p w14:paraId="79033D92"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11. Прием запроса и документов, а также выдача результата муниципальной услуги могут осуществляться через областное бюджетное учреждение «Уполномоченный многофункциональный центр по предоставлению государственных и муниципальных услуг Липецкой области» и его структурные подразделения (далее – МФЦ) при наличии соглашения о взаимодействии.</w:t>
      </w:r>
    </w:p>
    <w:p w14:paraId="0C5E133C"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12. Принятие МФЦ решения об отказе в приеме запроса и документов, необходимых для предоставления муниципальной услуги, не предусмотрено.</w:t>
      </w:r>
    </w:p>
    <w:p w14:paraId="1014AEC1" w14:textId="77777777" w:rsidR="00BD2ABD" w:rsidRDefault="00BD2ABD" w:rsidP="00BD2ABD">
      <w:pPr>
        <w:spacing w:line="276" w:lineRule="auto"/>
        <w:ind w:firstLine="0"/>
        <w:jc w:val="center"/>
        <w:rPr>
          <w:rFonts w:cs="Times New Roman"/>
          <w:b/>
          <w:sz w:val="28"/>
          <w:szCs w:val="28"/>
          <w:lang w:val="ru-RU"/>
        </w:rPr>
      </w:pPr>
    </w:p>
    <w:p w14:paraId="0480E04F" w14:textId="77777777" w:rsidR="009C7929" w:rsidRPr="006F0358" w:rsidRDefault="00CA0BE6" w:rsidP="00BD2ABD">
      <w:pPr>
        <w:spacing w:line="276" w:lineRule="auto"/>
        <w:ind w:firstLine="0"/>
        <w:jc w:val="center"/>
        <w:rPr>
          <w:rFonts w:cs="Times New Roman"/>
          <w:sz w:val="28"/>
          <w:szCs w:val="28"/>
          <w:lang w:val="ru-RU"/>
        </w:rPr>
      </w:pPr>
      <w:r w:rsidRPr="006F0358">
        <w:rPr>
          <w:rFonts w:cs="Times New Roman"/>
          <w:b/>
          <w:sz w:val="28"/>
          <w:szCs w:val="28"/>
          <w:lang w:val="ru-RU"/>
        </w:rPr>
        <w:t>Результат предоставления муниципальной услуги</w:t>
      </w:r>
    </w:p>
    <w:p w14:paraId="5F29E108"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13. Результатом предоставления муниципальной услуги является:</w:t>
      </w:r>
    </w:p>
    <w:p w14:paraId="64AAE1CC"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lastRenderedPageBreak/>
        <w:t xml:space="preserve">1) постановление администрации городского округа город Елец о предоставлении разрешения </w:t>
      </w:r>
      <w:bookmarkStart w:id="0" w:name="_Hlk239330450"/>
      <w:r w:rsidRPr="006F0358">
        <w:rPr>
          <w:rFonts w:cs="Times New Roman"/>
          <w:sz w:val="28"/>
          <w:szCs w:val="28"/>
          <w:lang w:val="ru-RU"/>
        </w:rPr>
        <w:t>на отклонение от предельных параметров разрешенного строительства, реконструкции объекта капитального строительства</w:t>
      </w:r>
      <w:bookmarkEnd w:id="0"/>
      <w:r w:rsidRPr="006F0358">
        <w:rPr>
          <w:rFonts w:cs="Times New Roman"/>
          <w:sz w:val="28"/>
          <w:szCs w:val="28"/>
          <w:lang w:val="ru-RU"/>
        </w:rPr>
        <w:t>;</w:t>
      </w:r>
    </w:p>
    <w:p w14:paraId="0AA52C8C"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2) постановление администрации городского округа город Елец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14:paraId="7DAABDBD"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14. Формирование реестровой записи в качестве результата предоставления муниципальной услуги не предусмотрено.</w:t>
      </w:r>
    </w:p>
    <w:p w14:paraId="1A3DF56C" w14:textId="77777777" w:rsidR="00BD2ABD" w:rsidRDefault="00CA0BE6" w:rsidP="006F0358">
      <w:pPr>
        <w:spacing w:line="276" w:lineRule="auto"/>
        <w:jc w:val="both"/>
        <w:rPr>
          <w:rFonts w:cs="Times New Roman"/>
          <w:sz w:val="28"/>
          <w:szCs w:val="28"/>
          <w:lang w:val="ru-RU"/>
        </w:rPr>
      </w:pPr>
      <w:r w:rsidRPr="006F0358">
        <w:rPr>
          <w:rFonts w:cs="Times New Roman"/>
          <w:sz w:val="28"/>
          <w:szCs w:val="28"/>
          <w:lang w:val="ru-RU"/>
        </w:rPr>
        <w:t>15. Результат предоставления муниципал</w:t>
      </w:r>
      <w:r w:rsidR="00BD2ABD">
        <w:rPr>
          <w:rFonts w:cs="Times New Roman"/>
          <w:sz w:val="28"/>
          <w:szCs w:val="28"/>
          <w:lang w:val="ru-RU"/>
        </w:rPr>
        <w:t>ьной услуги может быть получен:</w:t>
      </w:r>
    </w:p>
    <w:p w14:paraId="55FCEA27" w14:textId="77777777" w:rsidR="00BD2ABD" w:rsidRDefault="00CA0BE6" w:rsidP="006F0358">
      <w:pPr>
        <w:spacing w:line="276" w:lineRule="auto"/>
        <w:jc w:val="both"/>
        <w:rPr>
          <w:rFonts w:cs="Times New Roman"/>
          <w:sz w:val="28"/>
          <w:szCs w:val="28"/>
          <w:lang w:val="ru-RU"/>
        </w:rPr>
      </w:pPr>
      <w:r w:rsidRPr="006F0358">
        <w:rPr>
          <w:rFonts w:cs="Times New Roman"/>
          <w:sz w:val="28"/>
          <w:szCs w:val="28"/>
          <w:lang w:val="ru-RU"/>
        </w:rPr>
        <w:t xml:space="preserve">лично в Комитете; </w:t>
      </w:r>
    </w:p>
    <w:p w14:paraId="62AFC3AA" w14:textId="77777777" w:rsidR="00BD2ABD" w:rsidRDefault="00CA0BE6" w:rsidP="006F0358">
      <w:pPr>
        <w:spacing w:line="276" w:lineRule="auto"/>
        <w:jc w:val="both"/>
        <w:rPr>
          <w:rFonts w:cs="Times New Roman"/>
          <w:sz w:val="28"/>
          <w:szCs w:val="28"/>
          <w:lang w:val="ru-RU"/>
        </w:rPr>
      </w:pPr>
      <w:r w:rsidRPr="006F0358">
        <w:rPr>
          <w:rFonts w:cs="Times New Roman"/>
          <w:sz w:val="28"/>
          <w:szCs w:val="28"/>
          <w:lang w:val="ru-RU"/>
        </w:rPr>
        <w:t xml:space="preserve">через МФЦ; </w:t>
      </w:r>
    </w:p>
    <w:p w14:paraId="0BF2475F" w14:textId="1F6ACA0D" w:rsidR="00BD2ABD" w:rsidRDefault="00C11E42" w:rsidP="006F0358">
      <w:pPr>
        <w:spacing w:line="276" w:lineRule="auto"/>
        <w:jc w:val="both"/>
        <w:rPr>
          <w:rFonts w:cs="Times New Roman"/>
          <w:sz w:val="28"/>
          <w:szCs w:val="28"/>
          <w:lang w:val="ru-RU"/>
        </w:rPr>
      </w:pPr>
      <w:r w:rsidRPr="00C11E42">
        <w:rPr>
          <w:rFonts w:cs="Times New Roman"/>
          <w:sz w:val="28"/>
          <w:szCs w:val="28"/>
          <w:lang w:val="ru-RU"/>
        </w:rPr>
        <w:t>в электронной форме с использованием Единого портала государственных и муниципальных услуг (далее - ЕПГУ)</w:t>
      </w:r>
      <w:r w:rsidR="00CA0BE6" w:rsidRPr="006F0358">
        <w:rPr>
          <w:rFonts w:cs="Times New Roman"/>
          <w:sz w:val="28"/>
          <w:szCs w:val="28"/>
          <w:lang w:val="ru-RU"/>
        </w:rPr>
        <w:t xml:space="preserve">; </w:t>
      </w:r>
    </w:p>
    <w:p w14:paraId="68A8CF97" w14:textId="77777777" w:rsidR="00BD2ABD" w:rsidRDefault="00CA0BE6" w:rsidP="006F0358">
      <w:pPr>
        <w:spacing w:line="276" w:lineRule="auto"/>
        <w:jc w:val="both"/>
        <w:rPr>
          <w:rFonts w:cs="Times New Roman"/>
          <w:sz w:val="28"/>
          <w:szCs w:val="28"/>
          <w:lang w:val="ru-RU"/>
        </w:rPr>
      </w:pPr>
      <w:r w:rsidRPr="006F0358">
        <w:rPr>
          <w:rFonts w:cs="Times New Roman"/>
          <w:sz w:val="28"/>
          <w:szCs w:val="28"/>
          <w:lang w:val="ru-RU"/>
        </w:rPr>
        <w:t>по электронной почте;</w:t>
      </w:r>
    </w:p>
    <w:p w14:paraId="2F30CA05"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посредством почтовой связи.</w:t>
      </w:r>
    </w:p>
    <w:p w14:paraId="7DC2E673" w14:textId="77777777" w:rsidR="00BD2ABD" w:rsidRDefault="00BD2ABD" w:rsidP="00BD2ABD">
      <w:pPr>
        <w:spacing w:line="276" w:lineRule="auto"/>
        <w:ind w:firstLine="0"/>
        <w:jc w:val="center"/>
        <w:rPr>
          <w:rFonts w:cs="Times New Roman"/>
          <w:b/>
          <w:sz w:val="28"/>
          <w:szCs w:val="28"/>
          <w:lang w:val="ru-RU"/>
        </w:rPr>
      </w:pPr>
    </w:p>
    <w:p w14:paraId="390FB24E" w14:textId="77777777" w:rsidR="009C7929" w:rsidRPr="006F0358" w:rsidRDefault="00CA0BE6" w:rsidP="00BD2ABD">
      <w:pPr>
        <w:spacing w:line="276" w:lineRule="auto"/>
        <w:ind w:firstLine="0"/>
        <w:jc w:val="center"/>
        <w:rPr>
          <w:rFonts w:cs="Times New Roman"/>
          <w:sz w:val="28"/>
          <w:szCs w:val="28"/>
          <w:lang w:val="ru-RU"/>
        </w:rPr>
      </w:pPr>
      <w:r w:rsidRPr="006F0358">
        <w:rPr>
          <w:rFonts w:cs="Times New Roman"/>
          <w:b/>
          <w:sz w:val="28"/>
          <w:szCs w:val="28"/>
          <w:lang w:val="ru-RU"/>
        </w:rPr>
        <w:t>Срок предоставления муниципальной услуги</w:t>
      </w:r>
    </w:p>
    <w:p w14:paraId="2A381CCD"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16. Срок предоставления муниципальной услуги со дня регистрации запроса и документов, необходимых для ее предоставления, составляет не более 55 рабочих дней.</w:t>
      </w:r>
    </w:p>
    <w:p w14:paraId="45B59C5F"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17. В случае если разрешение необходимо в целях однократного изменения одного или нескольких предельных параметров разрешенного строительства, реконструкции объекта капитального строительства, установленных градостроительным регламентом для конкретной территориальной зоны, не более чем на десять процентов, срок предоставления муниципальной услуги не превышает 20 рабочих дней.</w:t>
      </w:r>
    </w:p>
    <w:p w14:paraId="633CAF51" w14:textId="69E75935"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18. Срок предоставления муниципальной услуги исчисляется со дня регистрации запроса в Комиссии, в том числе поступившего</w:t>
      </w:r>
      <w:r w:rsidR="00C11E42">
        <w:rPr>
          <w:rFonts w:cs="Times New Roman"/>
          <w:sz w:val="28"/>
          <w:szCs w:val="28"/>
          <w:lang w:val="ru-RU"/>
        </w:rPr>
        <w:t xml:space="preserve"> через ЕПГУ</w:t>
      </w:r>
      <w:r w:rsidRPr="006F0358">
        <w:rPr>
          <w:rFonts w:cs="Times New Roman"/>
          <w:sz w:val="28"/>
          <w:szCs w:val="28"/>
          <w:lang w:val="ru-RU"/>
        </w:rPr>
        <w:t xml:space="preserve"> или из МФЦ, до дня направления (выдачи) заявителю результата.</w:t>
      </w:r>
    </w:p>
    <w:p w14:paraId="37FBDF65" w14:textId="77777777" w:rsidR="007E1FCC" w:rsidRDefault="007E1FCC" w:rsidP="00BD2ABD">
      <w:pPr>
        <w:spacing w:line="276" w:lineRule="auto"/>
        <w:ind w:firstLine="0"/>
        <w:jc w:val="center"/>
        <w:rPr>
          <w:rFonts w:cs="Times New Roman"/>
          <w:b/>
          <w:sz w:val="28"/>
          <w:szCs w:val="28"/>
          <w:lang w:val="ru-RU"/>
        </w:rPr>
      </w:pPr>
    </w:p>
    <w:p w14:paraId="2A1EA938" w14:textId="0969B971" w:rsidR="009C7929" w:rsidRPr="006F0358" w:rsidRDefault="00CA0BE6" w:rsidP="00BD2ABD">
      <w:pPr>
        <w:spacing w:line="276" w:lineRule="auto"/>
        <w:ind w:firstLine="0"/>
        <w:jc w:val="center"/>
        <w:rPr>
          <w:rFonts w:cs="Times New Roman"/>
          <w:sz w:val="28"/>
          <w:szCs w:val="28"/>
          <w:lang w:val="ru-RU"/>
        </w:rPr>
      </w:pPr>
      <w:r w:rsidRPr="006F0358">
        <w:rPr>
          <w:rFonts w:cs="Times New Roman"/>
          <w:b/>
          <w:sz w:val="28"/>
          <w:szCs w:val="28"/>
          <w:lang w:val="ru-RU"/>
        </w:rPr>
        <w:t>Размер платы, взимаемой с заявителя при предоставлении муниципальной услуги, и способы ее взимания</w:t>
      </w:r>
    </w:p>
    <w:p w14:paraId="754E874E"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19. Муниципальная услуга предоставляется без взимания платы.</w:t>
      </w:r>
    </w:p>
    <w:p w14:paraId="60A9C3DB" w14:textId="5907EF06" w:rsidR="009C7929" w:rsidRDefault="00CA0BE6" w:rsidP="006F0358">
      <w:pPr>
        <w:spacing w:line="276" w:lineRule="auto"/>
        <w:jc w:val="both"/>
        <w:rPr>
          <w:rFonts w:cs="Times New Roman"/>
          <w:sz w:val="28"/>
          <w:szCs w:val="28"/>
          <w:lang w:val="ru-RU"/>
        </w:rPr>
      </w:pPr>
      <w:r w:rsidRPr="006F0358">
        <w:rPr>
          <w:rFonts w:cs="Times New Roman"/>
          <w:sz w:val="28"/>
          <w:szCs w:val="28"/>
          <w:lang w:val="ru-RU"/>
        </w:rPr>
        <w:t>20. Расходы, связанные с организацией и проведением публичных слушаний по проекту решения о предоставлении разрешения</w:t>
      </w:r>
      <w:r w:rsidR="007E1FCC" w:rsidRPr="007E1FCC">
        <w:rPr>
          <w:lang w:val="ru-RU"/>
        </w:rPr>
        <w:t xml:space="preserve"> </w:t>
      </w:r>
      <w:r w:rsidR="007E1FCC" w:rsidRPr="007E1FCC">
        <w:rPr>
          <w:rFonts w:cs="Times New Roman"/>
          <w:sz w:val="28"/>
          <w:szCs w:val="28"/>
          <w:lang w:val="ru-RU"/>
        </w:rPr>
        <w:t xml:space="preserve">на отклонение от предельных параметров разрешенного строительства, реконструкции объекта капитального </w:t>
      </w:r>
      <w:r w:rsidR="007E1FCC" w:rsidRPr="007E1FCC">
        <w:rPr>
          <w:rFonts w:cs="Times New Roman"/>
          <w:sz w:val="28"/>
          <w:szCs w:val="28"/>
          <w:lang w:val="ru-RU"/>
        </w:rPr>
        <w:lastRenderedPageBreak/>
        <w:t>строительства</w:t>
      </w:r>
      <w:r w:rsidRPr="006F0358">
        <w:rPr>
          <w:rFonts w:cs="Times New Roman"/>
          <w:sz w:val="28"/>
          <w:szCs w:val="28"/>
          <w:lang w:val="ru-RU"/>
        </w:rPr>
        <w:t>, несет физическое или юридическое лицо, заинтересованное в предоставлении такого разрешения, в случаях, предусмотренных частью 4 статьи 40 Градостроительного кодекса Российской Федерации.</w:t>
      </w:r>
    </w:p>
    <w:p w14:paraId="11840717" w14:textId="77777777" w:rsidR="007E1FCC" w:rsidRPr="006F0358" w:rsidRDefault="007E1FCC" w:rsidP="006F0358">
      <w:pPr>
        <w:spacing w:line="276" w:lineRule="auto"/>
        <w:jc w:val="both"/>
        <w:rPr>
          <w:rFonts w:cs="Times New Roman"/>
          <w:sz w:val="28"/>
          <w:szCs w:val="28"/>
          <w:lang w:val="ru-RU"/>
        </w:rPr>
      </w:pPr>
    </w:p>
    <w:p w14:paraId="6BCB8099" w14:textId="77777777" w:rsidR="009C7929" w:rsidRPr="006F0358" w:rsidRDefault="00CA0BE6" w:rsidP="00936D68">
      <w:pPr>
        <w:spacing w:line="276" w:lineRule="auto"/>
        <w:ind w:firstLine="0"/>
        <w:jc w:val="center"/>
        <w:rPr>
          <w:rFonts w:cs="Times New Roman"/>
          <w:sz w:val="28"/>
          <w:szCs w:val="28"/>
          <w:lang w:val="ru-RU"/>
        </w:rPr>
      </w:pPr>
      <w:r w:rsidRPr="006F0358">
        <w:rPr>
          <w:rFonts w:cs="Times New Roman"/>
          <w:b/>
          <w:sz w:val="28"/>
          <w:szCs w:val="28"/>
          <w:lang w:val="ru-RU"/>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791157D4"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21. Максимальный срок ожидания в очереди при подаче запроса и документов, необходимых для предоставления муниципальной услуги, а также при получении результата предоставления муниципальной услуги не должен превышать 15 минут.</w:t>
      </w:r>
    </w:p>
    <w:p w14:paraId="29634FBC" w14:textId="77777777" w:rsidR="00936D68" w:rsidRDefault="00936D68" w:rsidP="00936D68">
      <w:pPr>
        <w:spacing w:line="276" w:lineRule="auto"/>
        <w:ind w:firstLine="0"/>
        <w:jc w:val="center"/>
        <w:rPr>
          <w:rFonts w:cs="Times New Roman"/>
          <w:b/>
          <w:sz w:val="28"/>
          <w:szCs w:val="28"/>
          <w:lang w:val="ru-RU"/>
        </w:rPr>
      </w:pPr>
    </w:p>
    <w:p w14:paraId="61F6B28A" w14:textId="77777777" w:rsidR="009C7929" w:rsidRPr="006F0358" w:rsidRDefault="00CA0BE6" w:rsidP="00936D68">
      <w:pPr>
        <w:spacing w:line="276" w:lineRule="auto"/>
        <w:ind w:firstLine="0"/>
        <w:jc w:val="center"/>
        <w:rPr>
          <w:rFonts w:cs="Times New Roman"/>
          <w:sz w:val="28"/>
          <w:szCs w:val="28"/>
          <w:lang w:val="ru-RU"/>
        </w:rPr>
      </w:pPr>
      <w:r w:rsidRPr="006F0358">
        <w:rPr>
          <w:rFonts w:cs="Times New Roman"/>
          <w:b/>
          <w:sz w:val="28"/>
          <w:szCs w:val="28"/>
          <w:lang w:val="ru-RU"/>
        </w:rPr>
        <w:t>Срок регистрации запроса о предоставлении муниципальной услуги</w:t>
      </w:r>
    </w:p>
    <w:p w14:paraId="502C50C4"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22. Срок регистрации запроса о предоставлении муниципальной услуги независимо от способа его подачи составляет один рабочий день с даты его поступления.</w:t>
      </w:r>
    </w:p>
    <w:p w14:paraId="4F2359FA" w14:textId="77777777" w:rsidR="009C7929" w:rsidRDefault="00CA0BE6" w:rsidP="006F0358">
      <w:pPr>
        <w:spacing w:line="276" w:lineRule="auto"/>
        <w:jc w:val="both"/>
        <w:rPr>
          <w:rFonts w:cs="Times New Roman"/>
          <w:sz w:val="28"/>
          <w:szCs w:val="28"/>
          <w:lang w:val="ru-RU"/>
        </w:rPr>
      </w:pPr>
      <w:r w:rsidRPr="006F0358">
        <w:rPr>
          <w:rFonts w:cs="Times New Roman"/>
          <w:sz w:val="28"/>
          <w:szCs w:val="28"/>
          <w:lang w:val="ru-RU"/>
        </w:rPr>
        <w:t>23. Запрос, поступивший в нерабочий день либо за пределами рабочего времени, регистрируется в первый рабочий день, следующий за днем его поступления.</w:t>
      </w:r>
    </w:p>
    <w:p w14:paraId="1A3F9F71" w14:textId="77777777" w:rsidR="00936D68" w:rsidRPr="006F0358" w:rsidRDefault="00936D68" w:rsidP="006F0358">
      <w:pPr>
        <w:spacing w:line="276" w:lineRule="auto"/>
        <w:jc w:val="both"/>
        <w:rPr>
          <w:rFonts w:cs="Times New Roman"/>
          <w:sz w:val="28"/>
          <w:szCs w:val="28"/>
          <w:lang w:val="ru-RU"/>
        </w:rPr>
      </w:pPr>
    </w:p>
    <w:p w14:paraId="15D480CE" w14:textId="77777777" w:rsidR="009C7929" w:rsidRPr="006F0358" w:rsidRDefault="00CA0BE6" w:rsidP="00936D68">
      <w:pPr>
        <w:spacing w:line="276" w:lineRule="auto"/>
        <w:ind w:firstLine="0"/>
        <w:jc w:val="center"/>
        <w:rPr>
          <w:rFonts w:cs="Times New Roman"/>
          <w:sz w:val="28"/>
          <w:szCs w:val="28"/>
          <w:lang w:val="ru-RU"/>
        </w:rPr>
      </w:pPr>
      <w:r w:rsidRPr="006F0358">
        <w:rPr>
          <w:rFonts w:cs="Times New Roman"/>
          <w:b/>
          <w:sz w:val="28"/>
          <w:szCs w:val="28"/>
          <w:lang w:val="ru-RU"/>
        </w:rPr>
        <w:t>Требования к помещениям, в которых предоставляется муниципальная услуга</w:t>
      </w:r>
    </w:p>
    <w:p w14:paraId="145E0EA5" w14:textId="5C9355B5" w:rsidR="009C7929" w:rsidRDefault="00CA0BE6" w:rsidP="006F0358">
      <w:pPr>
        <w:spacing w:line="276" w:lineRule="auto"/>
        <w:jc w:val="both"/>
        <w:rPr>
          <w:rFonts w:cs="Times New Roman"/>
          <w:sz w:val="28"/>
          <w:szCs w:val="28"/>
          <w:lang w:val="ru-RU"/>
        </w:rPr>
      </w:pPr>
      <w:r w:rsidRPr="006F0358">
        <w:rPr>
          <w:rFonts w:cs="Times New Roman"/>
          <w:sz w:val="28"/>
          <w:szCs w:val="28"/>
          <w:lang w:val="ru-RU"/>
        </w:rPr>
        <w:t xml:space="preserve">24. Требования к помещениям, в которых предоставляется муниципальная услуга, в том числе к залу ожидания, местам для заполнения запросов, информационным стендам и обеспечению доступности для инвалидов, размещаются на официальном сайте администрации </w:t>
      </w:r>
      <w:r w:rsidR="00820939" w:rsidRPr="00820939">
        <w:rPr>
          <w:rFonts w:cs="Times New Roman"/>
          <w:sz w:val="28"/>
          <w:szCs w:val="28"/>
          <w:lang w:val="ru-RU"/>
        </w:rPr>
        <w:t>в информационно-телекоммуникационной сети «Интернет»</w:t>
      </w:r>
      <w:r w:rsidR="00820939">
        <w:rPr>
          <w:rFonts w:cs="Times New Roman"/>
          <w:sz w:val="28"/>
          <w:szCs w:val="28"/>
          <w:lang w:val="ru-RU"/>
        </w:rPr>
        <w:t xml:space="preserve"> </w:t>
      </w:r>
      <w:r w:rsidRPr="006F0358">
        <w:rPr>
          <w:rFonts w:cs="Times New Roman"/>
          <w:sz w:val="28"/>
          <w:szCs w:val="28"/>
          <w:lang w:val="ru-RU"/>
        </w:rPr>
        <w:t xml:space="preserve">и на </w:t>
      </w:r>
      <w:r w:rsidR="00C11E42">
        <w:rPr>
          <w:rFonts w:cs="Times New Roman"/>
          <w:sz w:val="28"/>
          <w:szCs w:val="28"/>
          <w:lang w:val="ru-RU"/>
        </w:rPr>
        <w:t>ЕПГУ</w:t>
      </w:r>
      <w:r w:rsidRPr="006F0358">
        <w:rPr>
          <w:rFonts w:cs="Times New Roman"/>
          <w:sz w:val="28"/>
          <w:szCs w:val="28"/>
          <w:lang w:val="ru-RU"/>
        </w:rPr>
        <w:t>.</w:t>
      </w:r>
    </w:p>
    <w:p w14:paraId="1AE5E6CA" w14:textId="164222E0" w:rsidR="00820939" w:rsidRPr="00820939" w:rsidRDefault="00820939" w:rsidP="00820939">
      <w:pPr>
        <w:spacing w:line="276" w:lineRule="auto"/>
        <w:jc w:val="both"/>
        <w:rPr>
          <w:rFonts w:cs="Times New Roman"/>
          <w:sz w:val="28"/>
          <w:szCs w:val="28"/>
          <w:lang w:val="ru-RU"/>
        </w:rPr>
      </w:pPr>
      <w:r>
        <w:rPr>
          <w:rFonts w:cs="Times New Roman"/>
          <w:sz w:val="28"/>
          <w:szCs w:val="28"/>
          <w:lang w:val="ru-RU"/>
        </w:rPr>
        <w:t xml:space="preserve">25. </w:t>
      </w:r>
      <w:r w:rsidRPr="00820939">
        <w:rPr>
          <w:rFonts w:cs="Times New Roman"/>
          <w:sz w:val="28"/>
          <w:szCs w:val="28"/>
          <w:lang w:val="ru-RU"/>
        </w:rPr>
        <w:t xml:space="preserve">Центральный вход в здание, в котором предоставляется муниципальная услуга, должен быть оборудован информационной табличкой (вывеской), содержащей информацию о </w:t>
      </w:r>
      <w:r>
        <w:rPr>
          <w:rFonts w:cs="Times New Roman"/>
          <w:sz w:val="28"/>
          <w:szCs w:val="28"/>
          <w:lang w:val="ru-RU"/>
        </w:rPr>
        <w:t>Комитете</w:t>
      </w:r>
      <w:r w:rsidRPr="00820939">
        <w:rPr>
          <w:rFonts w:cs="Times New Roman"/>
          <w:sz w:val="28"/>
          <w:szCs w:val="28"/>
          <w:lang w:val="ru-RU"/>
        </w:rPr>
        <w:t xml:space="preserve"> (его наименовании и режиме работы).</w:t>
      </w:r>
    </w:p>
    <w:p w14:paraId="00D38D75" w14:textId="7777777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Прием заявителей (их уполномоченных представителей) осуществляется в специально выделенных помещениях и залах обслуживания (информационных залах) – местах предоставления муниципальной услуги.</w:t>
      </w:r>
    </w:p>
    <w:p w14:paraId="4EE66C36" w14:textId="5183F213"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xml:space="preserve">Места ожидания должны соответствовать комфортным условиям для заявителей (их уполномоченных представителей) и оптимальным условиям для работы должностных лиц </w:t>
      </w:r>
      <w:r>
        <w:rPr>
          <w:rFonts w:cs="Times New Roman"/>
          <w:sz w:val="28"/>
          <w:szCs w:val="28"/>
          <w:lang w:val="ru-RU"/>
        </w:rPr>
        <w:t>Комитета</w:t>
      </w:r>
      <w:r w:rsidRPr="00820939">
        <w:rPr>
          <w:rFonts w:cs="Times New Roman"/>
          <w:sz w:val="28"/>
          <w:szCs w:val="28"/>
          <w:lang w:val="ru-RU"/>
        </w:rPr>
        <w:t>.</w:t>
      </w:r>
    </w:p>
    <w:p w14:paraId="78D241FC" w14:textId="4E15F92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lastRenderedPageBreak/>
        <w:t xml:space="preserve">Количество мест ожидания определяется исходя из фактической нагрузки и возможностей для их размещения в здании </w:t>
      </w:r>
      <w:r>
        <w:rPr>
          <w:rFonts w:cs="Times New Roman"/>
          <w:sz w:val="28"/>
          <w:szCs w:val="28"/>
          <w:lang w:val="ru-RU"/>
        </w:rPr>
        <w:t>Комитета</w:t>
      </w:r>
      <w:r w:rsidRPr="00820939">
        <w:rPr>
          <w:rFonts w:cs="Times New Roman"/>
          <w:sz w:val="28"/>
          <w:szCs w:val="28"/>
          <w:lang w:val="ru-RU"/>
        </w:rPr>
        <w:t xml:space="preserve">, но не может составлять менее двух мест. </w:t>
      </w:r>
    </w:p>
    <w:p w14:paraId="353A5B35" w14:textId="7777777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Места для заполнения (оформления) документов оборудуются столами, стульями, кресельными секциями и обеспечиваются образцами заполнения документов.</w:t>
      </w:r>
    </w:p>
    <w:p w14:paraId="1AC9C112" w14:textId="1043D640"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xml:space="preserve">Помещение для непосредственного взаимодействия должностного лица </w:t>
      </w:r>
      <w:r>
        <w:rPr>
          <w:rFonts w:cs="Times New Roman"/>
          <w:sz w:val="28"/>
          <w:szCs w:val="28"/>
          <w:lang w:val="ru-RU"/>
        </w:rPr>
        <w:t>Комитета</w:t>
      </w:r>
      <w:r w:rsidRPr="00820939">
        <w:rPr>
          <w:rFonts w:cs="Times New Roman"/>
          <w:sz w:val="28"/>
          <w:szCs w:val="28"/>
          <w:lang w:val="ru-RU"/>
        </w:rPr>
        <w:t xml:space="preserve"> с заявителем (его уполномоченным представителем) должно быть организовано в виде отдельного рабочего места для каждого ведущего прием должностного лица </w:t>
      </w:r>
      <w:r>
        <w:rPr>
          <w:rFonts w:cs="Times New Roman"/>
          <w:sz w:val="28"/>
          <w:szCs w:val="28"/>
          <w:lang w:val="ru-RU"/>
        </w:rPr>
        <w:t>Комитета</w:t>
      </w:r>
      <w:r w:rsidRPr="00820939">
        <w:rPr>
          <w:rFonts w:cs="Times New Roman"/>
          <w:sz w:val="28"/>
          <w:szCs w:val="28"/>
          <w:lang w:val="ru-RU"/>
        </w:rPr>
        <w:t>.</w:t>
      </w:r>
    </w:p>
    <w:p w14:paraId="49008796" w14:textId="7777777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Рабочие места должны быть оборудованы информационными табличками (вывесками) с указанием:</w:t>
      </w:r>
    </w:p>
    <w:p w14:paraId="345E5A3D" w14:textId="7777777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фамилии, имени, отчества и должности должностного лица;</w:t>
      </w:r>
    </w:p>
    <w:p w14:paraId="22B89A59" w14:textId="7777777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времени перерыва на обед.</w:t>
      </w:r>
    </w:p>
    <w:p w14:paraId="1F06070D" w14:textId="03103450"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xml:space="preserve">Каждое рабочее место должностного лица </w:t>
      </w:r>
      <w:r>
        <w:rPr>
          <w:rFonts w:cs="Times New Roman"/>
          <w:sz w:val="28"/>
          <w:szCs w:val="28"/>
          <w:lang w:val="ru-RU"/>
        </w:rPr>
        <w:t>Комитета</w:t>
      </w:r>
      <w:r w:rsidRPr="00820939">
        <w:rPr>
          <w:rFonts w:cs="Times New Roman"/>
          <w:sz w:val="28"/>
          <w:szCs w:val="28"/>
          <w:lang w:val="ru-RU"/>
        </w:rPr>
        <w:t xml:space="preserve"> должно быть оборудовано персональным компьютером с возможностью доступа к необходимым информационным базам данных, печатающим устройствам.</w:t>
      </w:r>
    </w:p>
    <w:p w14:paraId="45493279" w14:textId="7777777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Места информирования, предназначенные для ознакомления посетителей с информационными материалами, оборудуются информационными стендами, столами, стульями для возможности оформления документов. Оформление мест информирования визуальной и текстовой информацией о предоставлении муниципальной услуги должно соответствовать оптимальному зрительному восприятию этой информации заявителями, в том числе инвалидами.</w:t>
      </w:r>
    </w:p>
    <w:p w14:paraId="24222101" w14:textId="3C271D31"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xml:space="preserve">15. Помещения </w:t>
      </w:r>
      <w:r>
        <w:rPr>
          <w:rFonts w:cs="Times New Roman"/>
          <w:sz w:val="28"/>
          <w:szCs w:val="28"/>
          <w:lang w:val="ru-RU"/>
        </w:rPr>
        <w:t>Комитета</w:t>
      </w:r>
      <w:r w:rsidRPr="00820939">
        <w:rPr>
          <w:rFonts w:cs="Times New Roman"/>
          <w:sz w:val="28"/>
          <w:szCs w:val="28"/>
          <w:lang w:val="ru-RU"/>
        </w:rPr>
        <w:t xml:space="preserve">, в которых предоставляется муниципальная услуга, должны обеспечивать для заявителей (их уполномоченных представителей), в том числе инвалидов: </w:t>
      </w:r>
    </w:p>
    <w:p w14:paraId="4C58DD0F" w14:textId="7CDBD340"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xml:space="preserve">- условия для беспрепятственного доступа в помещение </w:t>
      </w:r>
      <w:r>
        <w:rPr>
          <w:rFonts w:cs="Times New Roman"/>
          <w:sz w:val="28"/>
          <w:szCs w:val="28"/>
          <w:lang w:val="ru-RU"/>
        </w:rPr>
        <w:t>Комитета</w:t>
      </w:r>
      <w:r w:rsidRPr="00820939">
        <w:rPr>
          <w:rFonts w:cs="Times New Roman"/>
          <w:sz w:val="28"/>
          <w:szCs w:val="28"/>
          <w:lang w:val="ru-RU"/>
        </w:rPr>
        <w:t>, в котором предоставляется муниципальная услуга;</w:t>
      </w:r>
    </w:p>
    <w:p w14:paraId="08255D0C" w14:textId="33379BBD"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xml:space="preserve">- возможность самостоятельного передвижения по зданию </w:t>
      </w:r>
      <w:r>
        <w:rPr>
          <w:rFonts w:cs="Times New Roman"/>
          <w:sz w:val="28"/>
          <w:szCs w:val="28"/>
          <w:lang w:val="ru-RU"/>
        </w:rPr>
        <w:t>Комитета</w:t>
      </w:r>
      <w:r w:rsidRPr="00820939">
        <w:rPr>
          <w:rFonts w:cs="Times New Roman"/>
          <w:sz w:val="28"/>
          <w:szCs w:val="28"/>
          <w:lang w:val="ru-RU"/>
        </w:rPr>
        <w:t>, входа и выхода из него;</w:t>
      </w:r>
    </w:p>
    <w:p w14:paraId="1C6F4B9C" w14:textId="4FD316D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xml:space="preserve">- возможность посадки в транспортное средство и высадки из него перед входом здание </w:t>
      </w:r>
      <w:r>
        <w:rPr>
          <w:rFonts w:cs="Times New Roman"/>
          <w:sz w:val="28"/>
          <w:szCs w:val="28"/>
          <w:lang w:val="ru-RU"/>
        </w:rPr>
        <w:t>Комитета</w:t>
      </w:r>
      <w:r w:rsidRPr="00820939">
        <w:rPr>
          <w:rFonts w:cs="Times New Roman"/>
          <w:sz w:val="28"/>
          <w:szCs w:val="28"/>
          <w:lang w:val="ru-RU"/>
        </w:rPr>
        <w:t xml:space="preserve">, в том числе с использованием кресла-коляски и при необходимости с помощью должностного лица </w:t>
      </w:r>
      <w:r>
        <w:rPr>
          <w:rFonts w:cs="Times New Roman"/>
          <w:sz w:val="28"/>
          <w:szCs w:val="28"/>
          <w:lang w:val="ru-RU"/>
        </w:rPr>
        <w:t>Комитета</w:t>
      </w:r>
      <w:r w:rsidRPr="00820939">
        <w:rPr>
          <w:rFonts w:cs="Times New Roman"/>
          <w:sz w:val="28"/>
          <w:szCs w:val="28"/>
          <w:lang w:val="ru-RU"/>
        </w:rPr>
        <w:t>, ответственного за предоставление муниципальной услуги;</w:t>
      </w:r>
    </w:p>
    <w:p w14:paraId="74B466A0" w14:textId="7777777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сопровождение инвалидов, имеющих стойкие расстройства функции зрения и самостоятельного передвижения;</w:t>
      </w:r>
    </w:p>
    <w:p w14:paraId="47D208DA" w14:textId="7777777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lastRenderedPageBreak/>
        <w:t>-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14:paraId="5FAA6F6E" w14:textId="7777777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14:paraId="2881BFCE" w14:textId="1C142716"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xml:space="preserve">- допуск в помещение </w:t>
      </w:r>
      <w:r>
        <w:rPr>
          <w:rFonts w:cs="Times New Roman"/>
          <w:sz w:val="28"/>
          <w:szCs w:val="28"/>
          <w:lang w:val="ru-RU"/>
        </w:rPr>
        <w:t>Комитета</w:t>
      </w:r>
      <w:r w:rsidRPr="00820939">
        <w:rPr>
          <w:rFonts w:cs="Times New Roman"/>
          <w:sz w:val="28"/>
          <w:szCs w:val="28"/>
          <w:lang w:val="ru-RU"/>
        </w:rPr>
        <w:t>, в котором предоставляется муниципальная услуга, собаки-проводника при наличии документа, подтверждающего ее специальное обучение;</w:t>
      </w:r>
    </w:p>
    <w:p w14:paraId="14A80A72" w14:textId="7777777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оказание иной необходимой инвалидам помощи в преодолении барьеров, мешающих получению муниципальной услуги наравне с другими лицами;</w:t>
      </w:r>
    </w:p>
    <w:p w14:paraId="0DA56B45" w14:textId="77777777" w:rsidR="00820939" w:rsidRPr="00820939" w:rsidRDefault="00820939" w:rsidP="00820939">
      <w:pPr>
        <w:spacing w:line="276" w:lineRule="auto"/>
        <w:jc w:val="both"/>
        <w:rPr>
          <w:rFonts w:cs="Times New Roman"/>
          <w:sz w:val="28"/>
          <w:szCs w:val="28"/>
          <w:lang w:val="ru-RU"/>
        </w:rPr>
      </w:pPr>
      <w:r w:rsidRPr="00820939">
        <w:rPr>
          <w:rFonts w:cs="Times New Roman"/>
          <w:sz w:val="28"/>
          <w:szCs w:val="28"/>
          <w:lang w:val="ru-RU"/>
        </w:rPr>
        <w:t xml:space="preserve">- выделение мест (но не менее одного места) для парковки специальных автотранспортных средств инвалидов.  </w:t>
      </w:r>
    </w:p>
    <w:p w14:paraId="1E10DDDB" w14:textId="02BF1285" w:rsidR="00820939" w:rsidRPr="00820939" w:rsidRDefault="00820939" w:rsidP="00820939">
      <w:pPr>
        <w:spacing w:line="276" w:lineRule="auto"/>
        <w:jc w:val="both"/>
        <w:rPr>
          <w:rFonts w:cs="Times New Roman"/>
          <w:sz w:val="28"/>
          <w:szCs w:val="28"/>
          <w:lang w:val="ru-RU"/>
        </w:rPr>
      </w:pPr>
      <w:r>
        <w:rPr>
          <w:rFonts w:cs="Times New Roman"/>
          <w:sz w:val="28"/>
          <w:szCs w:val="28"/>
          <w:lang w:val="ru-RU"/>
        </w:rPr>
        <w:t>2</w:t>
      </w:r>
      <w:r w:rsidRPr="00820939">
        <w:rPr>
          <w:rFonts w:cs="Times New Roman"/>
          <w:sz w:val="28"/>
          <w:szCs w:val="28"/>
          <w:lang w:val="ru-RU"/>
        </w:rPr>
        <w:t xml:space="preserve">6. При отсутствии возможности полностью оборудовать здание и помещение </w:t>
      </w:r>
      <w:r>
        <w:rPr>
          <w:rFonts w:cs="Times New Roman"/>
          <w:sz w:val="28"/>
          <w:szCs w:val="28"/>
          <w:lang w:val="ru-RU"/>
        </w:rPr>
        <w:t>Комитета</w:t>
      </w:r>
      <w:r w:rsidRPr="00820939">
        <w:rPr>
          <w:rFonts w:cs="Times New Roman"/>
          <w:sz w:val="28"/>
          <w:szCs w:val="28"/>
          <w:lang w:val="ru-RU"/>
        </w:rPr>
        <w:t xml:space="preserve"> (место предоставления муниципальной услуги) с учетом потребностей инвалидов предоставление муниципальной услуги осуществляется в специально выделенных для этих целей помещениях (комнатах), расположенных на первом этаже здания </w:t>
      </w:r>
      <w:r>
        <w:rPr>
          <w:rFonts w:cs="Times New Roman"/>
          <w:sz w:val="28"/>
          <w:szCs w:val="28"/>
          <w:lang w:val="ru-RU"/>
        </w:rPr>
        <w:t>Комитета</w:t>
      </w:r>
      <w:r w:rsidRPr="00820939">
        <w:rPr>
          <w:rFonts w:cs="Times New Roman"/>
          <w:sz w:val="28"/>
          <w:szCs w:val="28"/>
          <w:lang w:val="ru-RU"/>
        </w:rPr>
        <w:t>, либо, когда это возможно, посредством предоставления необходимых услуг по месту жительства инвалида или в дистанционном режиме.</w:t>
      </w:r>
    </w:p>
    <w:p w14:paraId="656BB90B" w14:textId="77777777" w:rsidR="005316D8" w:rsidRDefault="005316D8" w:rsidP="005316D8">
      <w:pPr>
        <w:spacing w:line="276" w:lineRule="auto"/>
        <w:ind w:firstLine="0"/>
        <w:jc w:val="center"/>
        <w:rPr>
          <w:rFonts w:cs="Times New Roman"/>
          <w:b/>
          <w:sz w:val="28"/>
          <w:szCs w:val="28"/>
          <w:lang w:val="ru-RU"/>
        </w:rPr>
      </w:pPr>
    </w:p>
    <w:p w14:paraId="70A6BD39" w14:textId="77777777" w:rsidR="008468CF" w:rsidRDefault="00CA0BE6" w:rsidP="005316D8">
      <w:pPr>
        <w:spacing w:line="276" w:lineRule="auto"/>
        <w:ind w:firstLine="0"/>
        <w:jc w:val="center"/>
        <w:rPr>
          <w:rFonts w:cs="Times New Roman"/>
          <w:sz w:val="28"/>
          <w:szCs w:val="28"/>
          <w:lang w:val="ru-RU"/>
        </w:rPr>
      </w:pPr>
      <w:r w:rsidRPr="006F0358">
        <w:rPr>
          <w:rFonts w:cs="Times New Roman"/>
          <w:b/>
          <w:sz w:val="28"/>
          <w:szCs w:val="28"/>
          <w:lang w:val="ru-RU"/>
        </w:rPr>
        <w:t>Показатели доступности и качества муниципальной услуги</w:t>
      </w:r>
    </w:p>
    <w:p w14:paraId="47B638EE" w14:textId="7426D452" w:rsidR="00936D68" w:rsidRDefault="00CA0BE6" w:rsidP="008468CF">
      <w:pPr>
        <w:spacing w:line="276" w:lineRule="auto"/>
        <w:jc w:val="both"/>
        <w:rPr>
          <w:rFonts w:cs="Times New Roman"/>
          <w:sz w:val="28"/>
          <w:szCs w:val="28"/>
          <w:lang w:val="ru-RU"/>
        </w:rPr>
      </w:pPr>
      <w:r w:rsidRPr="006F0358">
        <w:rPr>
          <w:rFonts w:cs="Times New Roman"/>
          <w:sz w:val="28"/>
          <w:szCs w:val="28"/>
          <w:lang w:val="ru-RU"/>
        </w:rPr>
        <w:t>2</w:t>
      </w:r>
      <w:r w:rsidR="00820939">
        <w:rPr>
          <w:rFonts w:cs="Times New Roman"/>
          <w:sz w:val="28"/>
          <w:szCs w:val="28"/>
          <w:lang w:val="ru-RU"/>
        </w:rPr>
        <w:t>7</w:t>
      </w:r>
      <w:r w:rsidRPr="006F0358">
        <w:rPr>
          <w:rFonts w:cs="Times New Roman"/>
          <w:sz w:val="28"/>
          <w:szCs w:val="28"/>
          <w:lang w:val="ru-RU"/>
        </w:rPr>
        <w:t xml:space="preserve">. К показателям доступности и качества </w:t>
      </w:r>
      <w:r w:rsidR="00936D68">
        <w:rPr>
          <w:rFonts w:cs="Times New Roman"/>
          <w:sz w:val="28"/>
          <w:szCs w:val="28"/>
          <w:lang w:val="ru-RU"/>
        </w:rPr>
        <w:t>муниципальной услуги относятся:</w:t>
      </w:r>
    </w:p>
    <w:p w14:paraId="34B2DACD" w14:textId="77777777" w:rsidR="00936D68" w:rsidRDefault="005316D8" w:rsidP="006F0358">
      <w:pPr>
        <w:spacing w:line="276" w:lineRule="auto"/>
        <w:jc w:val="both"/>
        <w:rPr>
          <w:rFonts w:cs="Times New Roman"/>
          <w:sz w:val="28"/>
          <w:szCs w:val="28"/>
          <w:lang w:val="ru-RU"/>
        </w:rPr>
      </w:pPr>
      <w:r>
        <w:rPr>
          <w:rFonts w:cs="Times New Roman"/>
          <w:sz w:val="28"/>
          <w:szCs w:val="28"/>
          <w:lang w:val="ru-RU"/>
        </w:rPr>
        <w:t xml:space="preserve">1) </w:t>
      </w:r>
      <w:r w:rsidR="00CA0BE6" w:rsidRPr="006F0358">
        <w:rPr>
          <w:rFonts w:cs="Times New Roman"/>
          <w:sz w:val="28"/>
          <w:szCs w:val="28"/>
          <w:lang w:val="ru-RU"/>
        </w:rPr>
        <w:t>доступность информации о порядке и сроках предоставления услуги;</w:t>
      </w:r>
    </w:p>
    <w:p w14:paraId="4C80CA3B" w14:textId="77777777" w:rsidR="00936D68" w:rsidRDefault="005316D8" w:rsidP="006F0358">
      <w:pPr>
        <w:spacing w:line="276" w:lineRule="auto"/>
        <w:jc w:val="both"/>
        <w:rPr>
          <w:rFonts w:cs="Times New Roman"/>
          <w:sz w:val="28"/>
          <w:szCs w:val="28"/>
          <w:lang w:val="ru-RU"/>
        </w:rPr>
      </w:pPr>
      <w:r>
        <w:rPr>
          <w:rFonts w:cs="Times New Roman"/>
          <w:sz w:val="28"/>
          <w:szCs w:val="28"/>
          <w:lang w:val="ru-RU"/>
        </w:rPr>
        <w:t xml:space="preserve">2) </w:t>
      </w:r>
      <w:r w:rsidR="00CA0BE6" w:rsidRPr="006F0358">
        <w:rPr>
          <w:rFonts w:cs="Times New Roman"/>
          <w:sz w:val="28"/>
          <w:szCs w:val="28"/>
          <w:lang w:val="ru-RU"/>
        </w:rPr>
        <w:t>возможность выбора способа подачи запроса и получения результата;</w:t>
      </w:r>
    </w:p>
    <w:p w14:paraId="03DB1886" w14:textId="77777777" w:rsidR="00936D68" w:rsidRDefault="005316D8" w:rsidP="006F0358">
      <w:pPr>
        <w:spacing w:line="276" w:lineRule="auto"/>
        <w:jc w:val="both"/>
        <w:rPr>
          <w:rFonts w:cs="Times New Roman"/>
          <w:sz w:val="28"/>
          <w:szCs w:val="28"/>
          <w:lang w:val="ru-RU"/>
        </w:rPr>
      </w:pPr>
      <w:r>
        <w:rPr>
          <w:rFonts w:cs="Times New Roman"/>
          <w:sz w:val="28"/>
          <w:szCs w:val="28"/>
          <w:lang w:val="ru-RU"/>
        </w:rPr>
        <w:t xml:space="preserve">3) </w:t>
      </w:r>
      <w:r w:rsidR="00CA0BE6" w:rsidRPr="006F0358">
        <w:rPr>
          <w:rFonts w:cs="Times New Roman"/>
          <w:sz w:val="28"/>
          <w:szCs w:val="28"/>
          <w:lang w:val="ru-RU"/>
        </w:rPr>
        <w:t>возможность получения информации о ходе предоставления услуги;</w:t>
      </w:r>
    </w:p>
    <w:p w14:paraId="07486D0D" w14:textId="77777777" w:rsidR="00936D68" w:rsidRDefault="005316D8" w:rsidP="006F0358">
      <w:pPr>
        <w:spacing w:line="276" w:lineRule="auto"/>
        <w:jc w:val="both"/>
        <w:rPr>
          <w:rFonts w:cs="Times New Roman"/>
          <w:sz w:val="28"/>
          <w:szCs w:val="28"/>
          <w:lang w:val="ru-RU"/>
        </w:rPr>
      </w:pPr>
      <w:r>
        <w:rPr>
          <w:rFonts w:cs="Times New Roman"/>
          <w:sz w:val="28"/>
          <w:szCs w:val="28"/>
          <w:lang w:val="ru-RU"/>
        </w:rPr>
        <w:t xml:space="preserve">4) </w:t>
      </w:r>
      <w:r w:rsidR="00CA0BE6" w:rsidRPr="006F0358">
        <w:rPr>
          <w:rFonts w:cs="Times New Roman"/>
          <w:sz w:val="28"/>
          <w:szCs w:val="28"/>
          <w:lang w:val="ru-RU"/>
        </w:rPr>
        <w:t>соблюдение сроков предоставлен</w:t>
      </w:r>
      <w:r w:rsidR="00936D68">
        <w:rPr>
          <w:rFonts w:cs="Times New Roman"/>
          <w:sz w:val="28"/>
          <w:szCs w:val="28"/>
          <w:lang w:val="ru-RU"/>
        </w:rPr>
        <w:t>ия услуги и ожидания в очереди;</w:t>
      </w:r>
    </w:p>
    <w:p w14:paraId="008C512F" w14:textId="77777777" w:rsidR="00936D68" w:rsidRDefault="005316D8" w:rsidP="006F0358">
      <w:pPr>
        <w:spacing w:line="276" w:lineRule="auto"/>
        <w:jc w:val="both"/>
        <w:rPr>
          <w:rFonts w:cs="Times New Roman"/>
          <w:sz w:val="28"/>
          <w:szCs w:val="28"/>
          <w:lang w:val="ru-RU"/>
        </w:rPr>
      </w:pPr>
      <w:r>
        <w:rPr>
          <w:rFonts w:cs="Times New Roman"/>
          <w:sz w:val="28"/>
          <w:szCs w:val="28"/>
          <w:lang w:val="ru-RU"/>
        </w:rPr>
        <w:t xml:space="preserve">5) </w:t>
      </w:r>
      <w:r w:rsidR="00CA0BE6" w:rsidRPr="006F0358">
        <w:rPr>
          <w:rFonts w:cs="Times New Roman"/>
          <w:sz w:val="28"/>
          <w:szCs w:val="28"/>
          <w:lang w:val="ru-RU"/>
        </w:rPr>
        <w:t>предоставление услуги в соответствии с категорией (признакам</w:t>
      </w:r>
      <w:r w:rsidR="00936D68">
        <w:rPr>
          <w:rFonts w:cs="Times New Roman"/>
          <w:sz w:val="28"/>
          <w:szCs w:val="28"/>
          <w:lang w:val="ru-RU"/>
        </w:rPr>
        <w:t>и) заявителя;</w:t>
      </w:r>
    </w:p>
    <w:p w14:paraId="22133A2A" w14:textId="77777777" w:rsidR="009C7929" w:rsidRDefault="005316D8" w:rsidP="006F0358">
      <w:pPr>
        <w:spacing w:line="276" w:lineRule="auto"/>
        <w:jc w:val="both"/>
        <w:rPr>
          <w:rFonts w:cs="Times New Roman"/>
          <w:sz w:val="28"/>
          <w:szCs w:val="28"/>
          <w:lang w:val="ru-RU"/>
        </w:rPr>
      </w:pPr>
      <w:r>
        <w:rPr>
          <w:rFonts w:cs="Times New Roman"/>
          <w:sz w:val="28"/>
          <w:szCs w:val="28"/>
          <w:lang w:val="ru-RU"/>
        </w:rPr>
        <w:t xml:space="preserve">6) </w:t>
      </w:r>
      <w:r w:rsidR="00CA0BE6" w:rsidRPr="006F0358">
        <w:rPr>
          <w:rFonts w:cs="Times New Roman"/>
          <w:sz w:val="28"/>
          <w:szCs w:val="28"/>
          <w:lang w:val="ru-RU"/>
        </w:rPr>
        <w:t>отсутствие обоснованных жалоб.</w:t>
      </w:r>
    </w:p>
    <w:p w14:paraId="4BD8C1E1" w14:textId="21606D3C" w:rsidR="00820939" w:rsidRDefault="00820939" w:rsidP="006F0358">
      <w:pPr>
        <w:spacing w:line="276" w:lineRule="auto"/>
        <w:jc w:val="both"/>
        <w:rPr>
          <w:rFonts w:cs="Times New Roman"/>
          <w:sz w:val="28"/>
          <w:szCs w:val="28"/>
          <w:lang w:val="ru-RU"/>
        </w:rPr>
      </w:pPr>
      <w:r w:rsidRPr="00820939">
        <w:rPr>
          <w:rFonts w:cs="Times New Roman"/>
          <w:sz w:val="28"/>
          <w:szCs w:val="28"/>
          <w:lang w:val="ru-RU"/>
        </w:rPr>
        <w:t>2</w:t>
      </w:r>
      <w:r>
        <w:rPr>
          <w:rFonts w:cs="Times New Roman"/>
          <w:sz w:val="28"/>
          <w:szCs w:val="28"/>
          <w:lang w:val="ru-RU"/>
        </w:rPr>
        <w:t>8</w:t>
      </w:r>
      <w:r w:rsidRPr="00820939">
        <w:rPr>
          <w:rFonts w:cs="Times New Roman"/>
          <w:sz w:val="28"/>
          <w:szCs w:val="28"/>
          <w:lang w:val="ru-RU"/>
        </w:rPr>
        <w:t>. Перечень показателей качества и доступности муниципальной услуги размещается на официальном сайте администрации</w:t>
      </w:r>
      <w:r>
        <w:rPr>
          <w:rFonts w:cs="Times New Roman"/>
          <w:sz w:val="28"/>
          <w:szCs w:val="28"/>
          <w:lang w:val="ru-RU"/>
        </w:rPr>
        <w:t xml:space="preserve"> </w:t>
      </w:r>
      <w:r w:rsidRPr="00820939">
        <w:rPr>
          <w:rFonts w:cs="Times New Roman"/>
          <w:sz w:val="28"/>
          <w:szCs w:val="28"/>
          <w:lang w:val="ru-RU"/>
        </w:rPr>
        <w:t>в информационно-телекоммуникационной сети «Интернет», а также на ЕПГУ.</w:t>
      </w:r>
    </w:p>
    <w:p w14:paraId="56AB18AD" w14:textId="77777777" w:rsidR="005316D8" w:rsidRPr="006F0358" w:rsidRDefault="005316D8" w:rsidP="006F0358">
      <w:pPr>
        <w:spacing w:line="276" w:lineRule="auto"/>
        <w:jc w:val="both"/>
        <w:rPr>
          <w:rFonts w:cs="Times New Roman"/>
          <w:sz w:val="28"/>
          <w:szCs w:val="28"/>
          <w:lang w:val="ru-RU"/>
        </w:rPr>
      </w:pPr>
    </w:p>
    <w:p w14:paraId="7CDE8BC2" w14:textId="54464422" w:rsidR="009C7929" w:rsidRPr="006F0358" w:rsidRDefault="00CA0BE6" w:rsidP="00936D68">
      <w:pPr>
        <w:spacing w:line="276" w:lineRule="auto"/>
        <w:ind w:firstLine="0"/>
        <w:jc w:val="center"/>
        <w:rPr>
          <w:rFonts w:cs="Times New Roman"/>
          <w:sz w:val="28"/>
          <w:szCs w:val="28"/>
          <w:lang w:val="ru-RU"/>
        </w:rPr>
      </w:pPr>
      <w:r w:rsidRPr="006F0358">
        <w:rPr>
          <w:rFonts w:cs="Times New Roman"/>
          <w:b/>
          <w:sz w:val="28"/>
          <w:szCs w:val="28"/>
          <w:lang w:val="ru-RU"/>
        </w:rPr>
        <w:lastRenderedPageBreak/>
        <w:t xml:space="preserve">Иные требования к предоставлению муниципальной услуги, в том числе учитывающие особенности предоставления муниципальных услуг в </w:t>
      </w:r>
      <w:r w:rsidR="007E1FCC">
        <w:rPr>
          <w:rFonts w:cs="Times New Roman"/>
          <w:b/>
          <w:sz w:val="28"/>
          <w:szCs w:val="28"/>
          <w:lang w:val="ru-RU"/>
        </w:rPr>
        <w:t>МФЦ</w:t>
      </w:r>
      <w:r w:rsidRPr="006F0358">
        <w:rPr>
          <w:rFonts w:cs="Times New Roman"/>
          <w:b/>
          <w:sz w:val="28"/>
          <w:szCs w:val="28"/>
          <w:lang w:val="ru-RU"/>
        </w:rPr>
        <w:t xml:space="preserve"> и особенности предоставления муниципальных услуг в электронной форме</w:t>
      </w:r>
    </w:p>
    <w:p w14:paraId="00A49102" w14:textId="661C06AE"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2</w:t>
      </w:r>
      <w:r w:rsidR="00820939">
        <w:rPr>
          <w:rFonts w:cs="Times New Roman"/>
          <w:sz w:val="28"/>
          <w:szCs w:val="28"/>
          <w:lang w:val="ru-RU"/>
        </w:rPr>
        <w:t>9</w:t>
      </w:r>
      <w:r w:rsidRPr="006F0358">
        <w:rPr>
          <w:rFonts w:cs="Times New Roman"/>
          <w:sz w:val="28"/>
          <w:szCs w:val="28"/>
          <w:lang w:val="ru-RU"/>
        </w:rPr>
        <w:t>.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14:paraId="445BB332" w14:textId="1D820CE1" w:rsidR="009C7929" w:rsidRPr="006F0358" w:rsidRDefault="00820939" w:rsidP="006F0358">
      <w:pPr>
        <w:spacing w:line="276" w:lineRule="auto"/>
        <w:jc w:val="both"/>
        <w:rPr>
          <w:rFonts w:cs="Times New Roman"/>
          <w:sz w:val="28"/>
          <w:szCs w:val="28"/>
          <w:lang w:val="ru-RU"/>
        </w:rPr>
      </w:pPr>
      <w:r>
        <w:rPr>
          <w:rFonts w:cs="Times New Roman"/>
          <w:sz w:val="28"/>
          <w:szCs w:val="28"/>
          <w:lang w:val="ru-RU"/>
        </w:rPr>
        <w:t>30</w:t>
      </w:r>
      <w:r w:rsidR="00CA0BE6" w:rsidRPr="006F0358">
        <w:rPr>
          <w:rFonts w:cs="Times New Roman"/>
          <w:sz w:val="28"/>
          <w:szCs w:val="28"/>
          <w:lang w:val="ru-RU"/>
        </w:rPr>
        <w:t xml:space="preserve">. При предоставлении муниципальной услуги используются </w:t>
      </w:r>
      <w:r w:rsidR="00C11E42">
        <w:rPr>
          <w:rFonts w:cs="Times New Roman"/>
          <w:sz w:val="28"/>
          <w:szCs w:val="28"/>
          <w:lang w:val="ru-RU"/>
        </w:rPr>
        <w:t>ЕПГУ</w:t>
      </w:r>
      <w:r w:rsidR="00CA0BE6" w:rsidRPr="006F0358">
        <w:rPr>
          <w:rFonts w:cs="Times New Roman"/>
          <w:sz w:val="28"/>
          <w:szCs w:val="28"/>
          <w:lang w:val="ru-RU"/>
        </w:rPr>
        <w:t xml:space="preserve">, единая система идентификации и аутентификации, единая система межведомственного электронного взаимодействия, </w:t>
      </w:r>
      <w:r w:rsidR="008825A9">
        <w:rPr>
          <w:rFonts w:cs="Times New Roman"/>
          <w:sz w:val="28"/>
          <w:szCs w:val="28"/>
          <w:lang w:val="ru-RU"/>
        </w:rPr>
        <w:t>ГИСОГД ЛО</w:t>
      </w:r>
      <w:r w:rsidR="00CA0BE6" w:rsidRPr="006F0358">
        <w:rPr>
          <w:rFonts w:cs="Times New Roman"/>
          <w:sz w:val="28"/>
          <w:szCs w:val="28"/>
          <w:lang w:val="ru-RU"/>
        </w:rPr>
        <w:t xml:space="preserve"> и иные информационные системы, используемые администрацией.</w:t>
      </w:r>
    </w:p>
    <w:p w14:paraId="0CF66B39" w14:textId="531B24CA" w:rsidR="009C7929" w:rsidRPr="006F0358" w:rsidRDefault="00820939" w:rsidP="006F0358">
      <w:pPr>
        <w:spacing w:line="276" w:lineRule="auto"/>
        <w:jc w:val="both"/>
        <w:rPr>
          <w:rFonts w:cs="Times New Roman"/>
          <w:sz w:val="28"/>
          <w:szCs w:val="28"/>
          <w:lang w:val="ru-RU"/>
        </w:rPr>
      </w:pPr>
      <w:r>
        <w:rPr>
          <w:rFonts w:cs="Times New Roman"/>
          <w:sz w:val="28"/>
          <w:szCs w:val="28"/>
          <w:lang w:val="ru-RU"/>
        </w:rPr>
        <w:t>31</w:t>
      </w:r>
      <w:r w:rsidR="00CA0BE6" w:rsidRPr="006F0358">
        <w:rPr>
          <w:rFonts w:cs="Times New Roman"/>
          <w:sz w:val="28"/>
          <w:szCs w:val="28"/>
          <w:lang w:val="ru-RU"/>
        </w:rPr>
        <w:t xml:space="preserve">. В электронном виде запрос и документы представляются посредством </w:t>
      </w:r>
      <w:r w:rsidR="00C11E42">
        <w:rPr>
          <w:rFonts w:cs="Times New Roman"/>
          <w:sz w:val="28"/>
          <w:szCs w:val="28"/>
          <w:lang w:val="ru-RU"/>
        </w:rPr>
        <w:t xml:space="preserve">ЕПГУ </w:t>
      </w:r>
      <w:r w:rsidR="00CA0BE6" w:rsidRPr="006F0358">
        <w:rPr>
          <w:rFonts w:cs="Times New Roman"/>
          <w:sz w:val="28"/>
          <w:szCs w:val="28"/>
          <w:lang w:val="ru-RU"/>
        </w:rPr>
        <w:t>при наличии технической возможности. Подписание электронных документов осуществляется в соответствии с Федеральным законом от 06.04.2011 № 63-</w:t>
      </w:r>
      <w:r w:rsidR="008825A9" w:rsidRPr="006F0358">
        <w:rPr>
          <w:rFonts w:cs="Times New Roman"/>
          <w:sz w:val="28"/>
          <w:szCs w:val="28"/>
          <w:lang w:val="ru-RU"/>
        </w:rPr>
        <w:t xml:space="preserve">ФЗ </w:t>
      </w:r>
      <w:r w:rsidR="008825A9" w:rsidRPr="00121DCB">
        <w:rPr>
          <w:rFonts w:cs="Times New Roman"/>
          <w:sz w:val="28"/>
          <w:szCs w:val="28"/>
        </w:rPr>
        <w:t>«</w:t>
      </w:r>
      <w:r w:rsidR="00121DCB" w:rsidRPr="00121DCB">
        <w:rPr>
          <w:rFonts w:cs="Times New Roman"/>
          <w:sz w:val="28"/>
          <w:szCs w:val="28"/>
          <w:lang w:val="ru-RU"/>
        </w:rPr>
        <w:t>Об электронной подписи</w:t>
      </w:r>
      <w:r w:rsidR="00121DCB">
        <w:rPr>
          <w:rFonts w:cs="Times New Roman"/>
          <w:sz w:val="28"/>
          <w:szCs w:val="28"/>
          <w:lang w:val="ru-RU"/>
        </w:rPr>
        <w:t>»</w:t>
      </w:r>
      <w:r w:rsidR="00121DCB" w:rsidRPr="00121DCB">
        <w:rPr>
          <w:rFonts w:cs="Times New Roman"/>
          <w:sz w:val="28"/>
          <w:szCs w:val="28"/>
          <w:lang w:val="ru-RU"/>
        </w:rPr>
        <w:t xml:space="preserve"> </w:t>
      </w:r>
      <w:r w:rsidR="00CA0BE6" w:rsidRPr="006F0358">
        <w:rPr>
          <w:rFonts w:cs="Times New Roman"/>
          <w:sz w:val="28"/>
          <w:szCs w:val="28"/>
          <w:lang w:val="ru-RU"/>
        </w:rPr>
        <w:t>и Федеральным законом от 27.07.2010 № 210-ФЗ</w:t>
      </w:r>
      <w:r w:rsidR="00121DCB">
        <w:rPr>
          <w:rFonts w:cs="Times New Roman"/>
          <w:sz w:val="28"/>
          <w:szCs w:val="28"/>
          <w:lang w:val="ru-RU"/>
        </w:rPr>
        <w:t xml:space="preserve"> «</w:t>
      </w:r>
      <w:r w:rsidR="00121DCB" w:rsidRPr="00121DCB">
        <w:rPr>
          <w:rFonts w:cs="Times New Roman"/>
          <w:sz w:val="28"/>
          <w:szCs w:val="28"/>
          <w:lang w:val="ru-RU"/>
        </w:rPr>
        <w:t>Об организации предоставления государственных и муниципальных услуг</w:t>
      </w:r>
      <w:r w:rsidR="00121DCB">
        <w:rPr>
          <w:rFonts w:cs="Times New Roman"/>
          <w:sz w:val="28"/>
          <w:szCs w:val="28"/>
          <w:lang w:val="ru-RU"/>
        </w:rPr>
        <w:t>»</w:t>
      </w:r>
      <w:r w:rsidR="00CA0BE6" w:rsidRPr="006F0358">
        <w:rPr>
          <w:rFonts w:cs="Times New Roman"/>
          <w:sz w:val="28"/>
          <w:szCs w:val="28"/>
          <w:lang w:val="ru-RU"/>
        </w:rPr>
        <w:t>.</w:t>
      </w:r>
    </w:p>
    <w:p w14:paraId="647C116B" w14:textId="07C99189"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3</w:t>
      </w:r>
      <w:r w:rsidR="00820939">
        <w:rPr>
          <w:rFonts w:cs="Times New Roman"/>
          <w:sz w:val="28"/>
          <w:szCs w:val="28"/>
          <w:lang w:val="ru-RU"/>
        </w:rPr>
        <w:t>2</w:t>
      </w:r>
      <w:r w:rsidRPr="006F0358">
        <w:rPr>
          <w:rFonts w:cs="Times New Roman"/>
          <w:sz w:val="28"/>
          <w:szCs w:val="28"/>
          <w:lang w:val="ru-RU"/>
        </w:rPr>
        <w:t>. Предоставление муниципальной услуги в МФЦ осуществляется на основании соглашения о взаимодействии.</w:t>
      </w:r>
    </w:p>
    <w:p w14:paraId="06B51A0E" w14:textId="022BFFB3" w:rsidR="009C7929" w:rsidRDefault="00CA0BE6" w:rsidP="006F0358">
      <w:pPr>
        <w:spacing w:line="276" w:lineRule="auto"/>
        <w:jc w:val="both"/>
        <w:rPr>
          <w:rFonts w:cs="Times New Roman"/>
          <w:sz w:val="28"/>
          <w:szCs w:val="28"/>
          <w:lang w:val="ru-RU"/>
        </w:rPr>
      </w:pPr>
      <w:r w:rsidRPr="006F0358">
        <w:rPr>
          <w:rFonts w:cs="Times New Roman"/>
          <w:sz w:val="28"/>
          <w:szCs w:val="28"/>
          <w:lang w:val="ru-RU"/>
        </w:rPr>
        <w:t>3</w:t>
      </w:r>
      <w:r w:rsidR="00820939">
        <w:rPr>
          <w:rFonts w:cs="Times New Roman"/>
          <w:sz w:val="28"/>
          <w:szCs w:val="28"/>
          <w:lang w:val="ru-RU"/>
        </w:rPr>
        <w:t>3</w:t>
      </w:r>
      <w:r w:rsidRPr="006F0358">
        <w:rPr>
          <w:rFonts w:cs="Times New Roman"/>
          <w:sz w:val="28"/>
          <w:szCs w:val="28"/>
          <w:lang w:val="ru-RU"/>
        </w:rPr>
        <w:t>. Возможность и порядок выдачи результата законному представителю несовершеннолетнего, не являющемуся заявителем, определяются в соответствии с законодательством Российской Федерации и сведениями, указанными заявителем при подаче запроса.</w:t>
      </w:r>
    </w:p>
    <w:p w14:paraId="6CB538F1" w14:textId="77777777" w:rsidR="005316D8" w:rsidRPr="006F0358" w:rsidRDefault="005316D8" w:rsidP="006F0358">
      <w:pPr>
        <w:spacing w:line="276" w:lineRule="auto"/>
        <w:jc w:val="both"/>
        <w:rPr>
          <w:rFonts w:cs="Times New Roman"/>
          <w:sz w:val="28"/>
          <w:szCs w:val="28"/>
          <w:lang w:val="ru-RU"/>
        </w:rPr>
      </w:pPr>
    </w:p>
    <w:p w14:paraId="7F5655AE" w14:textId="77777777" w:rsidR="009C7929" w:rsidRPr="006F0358" w:rsidRDefault="00CA0BE6" w:rsidP="00182860">
      <w:pPr>
        <w:spacing w:line="276" w:lineRule="auto"/>
        <w:ind w:firstLine="0"/>
        <w:jc w:val="center"/>
        <w:rPr>
          <w:rFonts w:cs="Times New Roman"/>
          <w:sz w:val="28"/>
          <w:szCs w:val="28"/>
          <w:lang w:val="ru-RU"/>
        </w:rPr>
      </w:pPr>
      <w:r w:rsidRPr="006F0358">
        <w:rPr>
          <w:rFonts w:cs="Times New Roman"/>
          <w:b/>
          <w:sz w:val="28"/>
          <w:szCs w:val="28"/>
          <w:lang w:val="ru-RU"/>
        </w:rPr>
        <w:t>Исчерпывающий перечень документов, необходимых для предоставления муниципальной услуги</w:t>
      </w:r>
    </w:p>
    <w:p w14:paraId="2E21F637" w14:textId="46FA4DDE"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3</w:t>
      </w:r>
      <w:r w:rsidR="00820939">
        <w:rPr>
          <w:rFonts w:cs="Times New Roman"/>
          <w:sz w:val="28"/>
          <w:szCs w:val="28"/>
          <w:lang w:val="ru-RU"/>
        </w:rPr>
        <w:t>4</w:t>
      </w:r>
      <w:r w:rsidRPr="006F0358">
        <w:rPr>
          <w:rFonts w:cs="Times New Roman"/>
          <w:sz w:val="28"/>
          <w:szCs w:val="28"/>
          <w:lang w:val="ru-RU"/>
        </w:rPr>
        <w:t xml:space="preserve">. Исчерпывающий перечень документов, необходимых для предоставления муниципальной услуги, с разделением на документы, которые заявитель должен представить самостоятельно, и документы, которые заявитель вправе представить по собственной инициативе, приведен в приложении № </w:t>
      </w:r>
      <w:r w:rsidR="00820939">
        <w:rPr>
          <w:rFonts w:cs="Times New Roman"/>
          <w:sz w:val="28"/>
          <w:szCs w:val="28"/>
          <w:lang w:val="ru-RU"/>
        </w:rPr>
        <w:t>3</w:t>
      </w:r>
      <w:r w:rsidRPr="006F0358">
        <w:rPr>
          <w:rFonts w:cs="Times New Roman"/>
          <w:sz w:val="28"/>
          <w:szCs w:val="28"/>
          <w:lang w:val="ru-RU"/>
        </w:rPr>
        <w:t xml:space="preserve"> к Административному регламенту.</w:t>
      </w:r>
    </w:p>
    <w:p w14:paraId="67EF5526" w14:textId="0583E792"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3</w:t>
      </w:r>
      <w:r w:rsidR="00820939">
        <w:rPr>
          <w:rFonts w:cs="Times New Roman"/>
          <w:sz w:val="28"/>
          <w:szCs w:val="28"/>
          <w:lang w:val="ru-RU"/>
        </w:rPr>
        <w:t>5</w:t>
      </w:r>
      <w:r w:rsidRPr="006F0358">
        <w:rPr>
          <w:rFonts w:cs="Times New Roman"/>
          <w:sz w:val="28"/>
          <w:szCs w:val="28"/>
          <w:lang w:val="ru-RU"/>
        </w:rPr>
        <w:t xml:space="preserve">. Форма запроса о предоставлении муниципальной услуги приведена в приложении № </w:t>
      </w:r>
      <w:r w:rsidR="00820939">
        <w:rPr>
          <w:rFonts w:cs="Times New Roman"/>
          <w:sz w:val="28"/>
          <w:szCs w:val="28"/>
          <w:lang w:val="ru-RU"/>
        </w:rPr>
        <w:t>5</w:t>
      </w:r>
      <w:r w:rsidRPr="006F0358">
        <w:rPr>
          <w:rFonts w:cs="Times New Roman"/>
          <w:sz w:val="28"/>
          <w:szCs w:val="28"/>
          <w:lang w:val="ru-RU"/>
        </w:rPr>
        <w:t xml:space="preserve"> к Административному регламенту.</w:t>
      </w:r>
    </w:p>
    <w:p w14:paraId="63A28358" w14:textId="27F1BA8F" w:rsidR="00182860" w:rsidRDefault="00CA0BE6" w:rsidP="00182860">
      <w:pPr>
        <w:spacing w:line="276" w:lineRule="auto"/>
        <w:jc w:val="both"/>
        <w:rPr>
          <w:rFonts w:cs="Times New Roman"/>
          <w:sz w:val="28"/>
          <w:szCs w:val="28"/>
          <w:lang w:val="ru-RU"/>
        </w:rPr>
      </w:pPr>
      <w:r w:rsidRPr="006F0358">
        <w:rPr>
          <w:rFonts w:cs="Times New Roman"/>
          <w:sz w:val="28"/>
          <w:szCs w:val="28"/>
          <w:lang w:val="ru-RU"/>
        </w:rPr>
        <w:t>3</w:t>
      </w:r>
      <w:r w:rsidR="00820939">
        <w:rPr>
          <w:rFonts w:cs="Times New Roman"/>
          <w:sz w:val="28"/>
          <w:szCs w:val="28"/>
          <w:lang w:val="ru-RU"/>
        </w:rPr>
        <w:t>6</w:t>
      </w:r>
      <w:r w:rsidRPr="006F0358">
        <w:rPr>
          <w:rFonts w:cs="Times New Roman"/>
          <w:sz w:val="28"/>
          <w:szCs w:val="28"/>
          <w:lang w:val="ru-RU"/>
        </w:rPr>
        <w:t xml:space="preserve">. Форма согласия на обработку персональных данных приведена в приложении № </w:t>
      </w:r>
      <w:r w:rsidR="00820939">
        <w:rPr>
          <w:rFonts w:cs="Times New Roman"/>
          <w:sz w:val="28"/>
          <w:szCs w:val="28"/>
          <w:lang w:val="ru-RU"/>
        </w:rPr>
        <w:t>7</w:t>
      </w:r>
      <w:r w:rsidRPr="006F0358">
        <w:rPr>
          <w:rFonts w:cs="Times New Roman"/>
          <w:sz w:val="28"/>
          <w:szCs w:val="28"/>
          <w:lang w:val="ru-RU"/>
        </w:rPr>
        <w:t xml:space="preserve"> к Административному регламенту.</w:t>
      </w:r>
    </w:p>
    <w:p w14:paraId="6C95C06D" w14:textId="77777777" w:rsidR="005316D8" w:rsidRDefault="005316D8" w:rsidP="00182860">
      <w:pPr>
        <w:spacing w:line="276" w:lineRule="auto"/>
        <w:jc w:val="both"/>
        <w:rPr>
          <w:rFonts w:cs="Times New Roman"/>
          <w:sz w:val="28"/>
          <w:szCs w:val="28"/>
          <w:lang w:val="ru-RU"/>
        </w:rPr>
      </w:pPr>
    </w:p>
    <w:p w14:paraId="4804004C" w14:textId="77777777" w:rsidR="009C7929" w:rsidRPr="006F0358" w:rsidRDefault="00CA0BE6" w:rsidP="004439AB">
      <w:pPr>
        <w:spacing w:line="276" w:lineRule="auto"/>
        <w:jc w:val="center"/>
        <w:rPr>
          <w:rFonts w:cs="Times New Roman"/>
          <w:sz w:val="28"/>
          <w:szCs w:val="28"/>
          <w:lang w:val="ru-RU"/>
        </w:rPr>
      </w:pPr>
      <w:r w:rsidRPr="006F0358">
        <w:rPr>
          <w:rFonts w:cs="Times New Roman"/>
          <w:b/>
          <w:sz w:val="28"/>
          <w:szCs w:val="28"/>
          <w:lang w:val="ru-RU"/>
        </w:rPr>
        <w:t xml:space="preserve">Исчерпывающий перечень оснований для отказа в приеме запроса о предоставлении муниципальной услуги и документов, необходимых для </w:t>
      </w:r>
      <w:r w:rsidRPr="006F0358">
        <w:rPr>
          <w:rFonts w:cs="Times New Roman"/>
          <w:b/>
          <w:sz w:val="28"/>
          <w:szCs w:val="28"/>
          <w:lang w:val="ru-RU"/>
        </w:rPr>
        <w:lastRenderedPageBreak/>
        <w:t>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14:paraId="5C8C3042" w14:textId="2212DC6D"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3</w:t>
      </w:r>
      <w:r w:rsidR="00820939">
        <w:rPr>
          <w:rFonts w:cs="Times New Roman"/>
          <w:sz w:val="28"/>
          <w:szCs w:val="28"/>
          <w:lang w:val="ru-RU"/>
        </w:rPr>
        <w:t>7</w:t>
      </w:r>
      <w:r w:rsidRPr="006F0358">
        <w:rPr>
          <w:rFonts w:cs="Times New Roman"/>
          <w:sz w:val="28"/>
          <w:szCs w:val="28"/>
          <w:lang w:val="ru-RU"/>
        </w:rPr>
        <w:t xml:space="preserve">. Исчерпывающий перечень оснований для отказа в приеме запроса и документов, оснований для приостановления предоставления муниципальной услуги и оснований для отказа в предоставлении муниципальной услуги приведен в приложении № </w:t>
      </w:r>
      <w:r w:rsidR="00820939">
        <w:rPr>
          <w:rFonts w:cs="Times New Roman"/>
          <w:sz w:val="28"/>
          <w:szCs w:val="28"/>
          <w:lang w:val="ru-RU"/>
        </w:rPr>
        <w:t>4</w:t>
      </w:r>
      <w:r w:rsidRPr="006F0358">
        <w:rPr>
          <w:rFonts w:cs="Times New Roman"/>
          <w:sz w:val="28"/>
          <w:szCs w:val="28"/>
          <w:lang w:val="ru-RU"/>
        </w:rPr>
        <w:t xml:space="preserve"> к Административному регламенту.</w:t>
      </w:r>
    </w:p>
    <w:p w14:paraId="09244D37" w14:textId="161E20B7" w:rsidR="009C7929" w:rsidRDefault="00CA0BE6" w:rsidP="006F0358">
      <w:pPr>
        <w:spacing w:line="276" w:lineRule="auto"/>
        <w:jc w:val="both"/>
        <w:rPr>
          <w:rFonts w:cs="Times New Roman"/>
          <w:sz w:val="28"/>
          <w:szCs w:val="28"/>
          <w:lang w:val="ru-RU"/>
        </w:rPr>
      </w:pPr>
      <w:r w:rsidRPr="006F0358">
        <w:rPr>
          <w:rFonts w:cs="Times New Roman"/>
          <w:sz w:val="28"/>
          <w:szCs w:val="28"/>
          <w:lang w:val="ru-RU"/>
        </w:rPr>
        <w:t>3</w:t>
      </w:r>
      <w:r w:rsidR="00820939">
        <w:rPr>
          <w:rFonts w:cs="Times New Roman"/>
          <w:sz w:val="28"/>
          <w:szCs w:val="28"/>
          <w:lang w:val="ru-RU"/>
        </w:rPr>
        <w:t>8</w:t>
      </w:r>
      <w:r w:rsidRPr="006F0358">
        <w:rPr>
          <w:rFonts w:cs="Times New Roman"/>
          <w:sz w:val="28"/>
          <w:szCs w:val="28"/>
          <w:lang w:val="ru-RU"/>
        </w:rPr>
        <w:t>. Основания для приостановления предоставления муниципальной услуги законодательством Российской Федерации не предусмотрены.</w:t>
      </w:r>
    </w:p>
    <w:p w14:paraId="50B2E669" w14:textId="77777777" w:rsidR="00182860" w:rsidRPr="004439AB" w:rsidRDefault="00182860" w:rsidP="004439AB">
      <w:pPr>
        <w:spacing w:line="276" w:lineRule="auto"/>
        <w:jc w:val="both"/>
        <w:rPr>
          <w:rFonts w:cs="Times New Roman"/>
          <w:sz w:val="32"/>
          <w:szCs w:val="28"/>
          <w:lang w:val="ru-RU"/>
        </w:rPr>
      </w:pPr>
    </w:p>
    <w:p w14:paraId="7A3E2328" w14:textId="77777777" w:rsidR="004439AB" w:rsidRPr="004439AB" w:rsidRDefault="0008106D" w:rsidP="004439AB">
      <w:pPr>
        <w:spacing w:line="276" w:lineRule="auto"/>
        <w:ind w:firstLine="0"/>
        <w:jc w:val="center"/>
        <w:rPr>
          <w:b/>
          <w:sz w:val="28"/>
          <w:lang w:val="ru-RU"/>
        </w:rPr>
      </w:pPr>
      <w:r w:rsidRPr="004439AB">
        <w:rPr>
          <w:b/>
          <w:sz w:val="28"/>
          <w:lang w:val="ru-RU"/>
        </w:rPr>
        <w:t>Раздел 3. СОСТАВ, ПОСЛЕДОВАТЕЛЬНОСТЬ И СРОКИ ВЫПОЛНЕНИЯ АДМИНИСТРАТИВНЫХ ПРОЦЕДУР</w:t>
      </w:r>
    </w:p>
    <w:p w14:paraId="3CD7ADA4" w14:textId="77777777" w:rsidR="004439AB" w:rsidRDefault="004439AB" w:rsidP="004439AB">
      <w:pPr>
        <w:spacing w:line="276" w:lineRule="auto"/>
        <w:ind w:firstLine="0"/>
        <w:jc w:val="center"/>
        <w:rPr>
          <w:b/>
          <w:sz w:val="28"/>
          <w:lang w:val="ru-RU"/>
        </w:rPr>
      </w:pPr>
    </w:p>
    <w:p w14:paraId="392D4D03" w14:textId="77777777" w:rsidR="0008106D" w:rsidRPr="004439AB" w:rsidRDefault="0008106D" w:rsidP="004439AB">
      <w:pPr>
        <w:spacing w:line="276" w:lineRule="auto"/>
        <w:ind w:firstLine="0"/>
        <w:jc w:val="center"/>
        <w:rPr>
          <w:sz w:val="28"/>
          <w:lang w:val="ru-RU"/>
        </w:rPr>
      </w:pPr>
      <w:r w:rsidRPr="004439AB">
        <w:rPr>
          <w:b/>
          <w:sz w:val="28"/>
          <w:lang w:val="ru-RU"/>
        </w:rPr>
        <w:t>Профилирование заявителя</w:t>
      </w:r>
    </w:p>
    <w:p w14:paraId="19F03D2A" w14:textId="68722E00" w:rsidR="0008106D" w:rsidRPr="004439AB" w:rsidRDefault="0008106D" w:rsidP="004439AB">
      <w:pPr>
        <w:spacing w:line="276" w:lineRule="auto"/>
        <w:jc w:val="both"/>
        <w:rPr>
          <w:sz w:val="28"/>
          <w:lang w:val="ru-RU"/>
        </w:rPr>
      </w:pPr>
      <w:r w:rsidRPr="004439AB">
        <w:rPr>
          <w:sz w:val="28"/>
          <w:lang w:val="ru-RU"/>
        </w:rPr>
        <w:t>3</w:t>
      </w:r>
      <w:r w:rsidR="00820939">
        <w:rPr>
          <w:sz w:val="28"/>
          <w:lang w:val="ru-RU"/>
        </w:rPr>
        <w:t>9</w:t>
      </w:r>
      <w:r w:rsidRPr="004439AB">
        <w:rPr>
          <w:sz w:val="28"/>
          <w:lang w:val="ru-RU"/>
        </w:rPr>
        <w:t>. Административная процедура профилирования заявителя включает определение категории (признаков) заявителя, проводимое путем анкетирования заявителя, и присвоение заявителю соответствующего идентификатора категории (признаков) заявителя.</w:t>
      </w:r>
    </w:p>
    <w:p w14:paraId="30673C44" w14:textId="1471080C" w:rsidR="0008106D" w:rsidRPr="004439AB" w:rsidRDefault="00820939" w:rsidP="004439AB">
      <w:pPr>
        <w:spacing w:line="276" w:lineRule="auto"/>
        <w:jc w:val="both"/>
        <w:rPr>
          <w:sz w:val="28"/>
          <w:lang w:val="ru-RU"/>
        </w:rPr>
      </w:pPr>
      <w:r>
        <w:rPr>
          <w:sz w:val="28"/>
          <w:lang w:val="ru-RU"/>
        </w:rPr>
        <w:t>40</w:t>
      </w:r>
      <w:r w:rsidR="0008106D" w:rsidRPr="004439AB">
        <w:rPr>
          <w:sz w:val="28"/>
          <w:lang w:val="ru-RU"/>
        </w:rPr>
        <w:t xml:space="preserve">. Категории (признаки) заявителей и их идентификаторы приведены в приложении № </w:t>
      </w:r>
      <w:r w:rsidR="008825A9">
        <w:rPr>
          <w:sz w:val="28"/>
          <w:lang w:val="ru-RU"/>
        </w:rPr>
        <w:t>2</w:t>
      </w:r>
      <w:r w:rsidR="0008106D" w:rsidRPr="004439AB">
        <w:rPr>
          <w:sz w:val="28"/>
          <w:lang w:val="ru-RU"/>
        </w:rPr>
        <w:t xml:space="preserve"> к Административному регламенту.</w:t>
      </w:r>
    </w:p>
    <w:p w14:paraId="037FC58A" w14:textId="77777777" w:rsidR="004439AB" w:rsidRDefault="004439AB" w:rsidP="004439AB">
      <w:pPr>
        <w:spacing w:line="276" w:lineRule="auto"/>
        <w:ind w:firstLine="0"/>
        <w:jc w:val="both"/>
        <w:rPr>
          <w:b/>
          <w:sz w:val="28"/>
          <w:lang w:val="ru-RU"/>
        </w:rPr>
      </w:pPr>
    </w:p>
    <w:p w14:paraId="57C9E186" w14:textId="77777777" w:rsidR="0008106D" w:rsidRPr="004439AB" w:rsidRDefault="0008106D" w:rsidP="004439AB">
      <w:pPr>
        <w:spacing w:line="276" w:lineRule="auto"/>
        <w:ind w:firstLine="0"/>
        <w:jc w:val="center"/>
        <w:rPr>
          <w:sz w:val="28"/>
          <w:lang w:val="ru-RU"/>
        </w:rPr>
      </w:pPr>
      <w:r w:rsidRPr="004439AB">
        <w:rPr>
          <w:b/>
          <w:sz w:val="28"/>
          <w:lang w:val="ru-RU"/>
        </w:rPr>
        <w:t>Прием запроса о предоставлении муниципальной услуги и документов, необходимых для ее предоставления</w:t>
      </w:r>
    </w:p>
    <w:p w14:paraId="76DDB9D4" w14:textId="64AA83ED" w:rsidR="0008106D" w:rsidRPr="004439AB" w:rsidRDefault="00820939" w:rsidP="004439AB">
      <w:pPr>
        <w:spacing w:line="276" w:lineRule="auto"/>
        <w:jc w:val="both"/>
        <w:rPr>
          <w:sz w:val="28"/>
          <w:lang w:val="ru-RU"/>
        </w:rPr>
      </w:pPr>
      <w:r>
        <w:rPr>
          <w:sz w:val="28"/>
          <w:lang w:val="ru-RU"/>
        </w:rPr>
        <w:t>41</w:t>
      </w:r>
      <w:r w:rsidR="0008106D" w:rsidRPr="004439AB">
        <w:rPr>
          <w:sz w:val="28"/>
          <w:lang w:val="ru-RU"/>
        </w:rPr>
        <w:t xml:space="preserve">. Для предоставления муниципальной услуги заявитель представляет запрос о предоставлении муниципальной услуги по форме согласно приложению № </w:t>
      </w:r>
      <w:r w:rsidR="008825A9">
        <w:rPr>
          <w:sz w:val="28"/>
          <w:lang w:val="ru-RU"/>
        </w:rPr>
        <w:t>5</w:t>
      </w:r>
      <w:r w:rsidR="0008106D" w:rsidRPr="004439AB">
        <w:rPr>
          <w:sz w:val="28"/>
          <w:lang w:val="ru-RU"/>
        </w:rPr>
        <w:t xml:space="preserve"> к Административному регламенту и документы, предусмотренные приложением № </w:t>
      </w:r>
      <w:r w:rsidR="008825A9">
        <w:rPr>
          <w:sz w:val="28"/>
          <w:lang w:val="ru-RU"/>
        </w:rPr>
        <w:t>3</w:t>
      </w:r>
      <w:r w:rsidR="0008106D" w:rsidRPr="004439AB">
        <w:rPr>
          <w:sz w:val="28"/>
          <w:lang w:val="ru-RU"/>
        </w:rPr>
        <w:t xml:space="preserve"> к Административному регламенту, с учетом категории (признаков) заявителя.</w:t>
      </w:r>
    </w:p>
    <w:p w14:paraId="332EE64A" w14:textId="582D530D" w:rsidR="0008106D" w:rsidRPr="004439AB" w:rsidRDefault="0008106D" w:rsidP="004439AB">
      <w:pPr>
        <w:spacing w:line="276" w:lineRule="auto"/>
        <w:jc w:val="both"/>
        <w:rPr>
          <w:sz w:val="28"/>
          <w:lang w:val="ru-RU"/>
        </w:rPr>
      </w:pPr>
      <w:r w:rsidRPr="004439AB">
        <w:rPr>
          <w:sz w:val="28"/>
          <w:lang w:val="ru-RU"/>
        </w:rPr>
        <w:t>4</w:t>
      </w:r>
      <w:r w:rsidR="00820939">
        <w:rPr>
          <w:sz w:val="28"/>
          <w:lang w:val="ru-RU"/>
        </w:rPr>
        <w:t>2</w:t>
      </w:r>
      <w:r w:rsidRPr="004439AB">
        <w:rPr>
          <w:sz w:val="28"/>
          <w:lang w:val="ru-RU"/>
        </w:rPr>
        <w:t xml:space="preserve">. Запрос и документы могут быть поданы непосредственно в </w:t>
      </w:r>
      <w:r w:rsidR="007E1FCC">
        <w:rPr>
          <w:sz w:val="28"/>
          <w:lang w:val="ru-RU"/>
        </w:rPr>
        <w:t>Комитет</w:t>
      </w:r>
      <w:r w:rsidRPr="004439AB">
        <w:rPr>
          <w:sz w:val="28"/>
          <w:lang w:val="ru-RU"/>
        </w:rPr>
        <w:t xml:space="preserve">, через </w:t>
      </w:r>
      <w:r w:rsidR="007E1FCC">
        <w:rPr>
          <w:sz w:val="28"/>
          <w:lang w:val="ru-RU"/>
        </w:rPr>
        <w:t xml:space="preserve">МФЦ </w:t>
      </w:r>
      <w:r w:rsidRPr="004439AB">
        <w:rPr>
          <w:sz w:val="28"/>
          <w:lang w:val="ru-RU"/>
        </w:rPr>
        <w:t xml:space="preserve">при наличии соглашения о взаимодействии, почтовым отправлением, а также в электронной форме посредством </w:t>
      </w:r>
      <w:r w:rsidR="00C11E42">
        <w:rPr>
          <w:sz w:val="28"/>
          <w:lang w:val="ru-RU"/>
        </w:rPr>
        <w:t>ЕПГУ</w:t>
      </w:r>
      <w:r w:rsidRPr="004439AB">
        <w:rPr>
          <w:sz w:val="28"/>
          <w:lang w:val="ru-RU"/>
        </w:rPr>
        <w:t xml:space="preserve"> при наличии технической возможности.</w:t>
      </w:r>
    </w:p>
    <w:p w14:paraId="29456A7E" w14:textId="407F6ECC" w:rsidR="0008106D" w:rsidRPr="004439AB" w:rsidRDefault="0008106D" w:rsidP="004439AB">
      <w:pPr>
        <w:spacing w:line="276" w:lineRule="auto"/>
        <w:jc w:val="both"/>
        <w:rPr>
          <w:sz w:val="28"/>
          <w:lang w:val="ru-RU"/>
        </w:rPr>
      </w:pPr>
      <w:r w:rsidRPr="004439AB">
        <w:rPr>
          <w:sz w:val="28"/>
          <w:lang w:val="ru-RU"/>
        </w:rPr>
        <w:t>4</w:t>
      </w:r>
      <w:r w:rsidR="00820939">
        <w:rPr>
          <w:sz w:val="28"/>
          <w:lang w:val="ru-RU"/>
        </w:rPr>
        <w:t>3</w:t>
      </w:r>
      <w:r w:rsidRPr="004439AB">
        <w:rPr>
          <w:sz w:val="28"/>
          <w:lang w:val="ru-RU"/>
        </w:rPr>
        <w:t>. Возможность приема запроса о предоставлении муниципальной услуги по выбору заявителя независимо от места его жительства (места пребывания) или места нахождения не предусмотрена.</w:t>
      </w:r>
    </w:p>
    <w:p w14:paraId="671333CB" w14:textId="33311A93" w:rsidR="0008106D" w:rsidRPr="004439AB" w:rsidRDefault="0008106D" w:rsidP="004439AB">
      <w:pPr>
        <w:spacing w:line="276" w:lineRule="auto"/>
        <w:jc w:val="both"/>
        <w:rPr>
          <w:sz w:val="28"/>
          <w:lang w:val="ru-RU"/>
        </w:rPr>
      </w:pPr>
      <w:r w:rsidRPr="004439AB">
        <w:rPr>
          <w:sz w:val="28"/>
          <w:lang w:val="ru-RU"/>
        </w:rPr>
        <w:t>4</w:t>
      </w:r>
      <w:r w:rsidR="00820939">
        <w:rPr>
          <w:sz w:val="28"/>
          <w:lang w:val="ru-RU"/>
        </w:rPr>
        <w:t>4</w:t>
      </w:r>
      <w:r w:rsidRPr="004439AB">
        <w:rPr>
          <w:sz w:val="28"/>
          <w:lang w:val="ru-RU"/>
        </w:rPr>
        <w:t>. Срок выполнения административной процедуры приема запроса и документов составляет один рабочий день со дня их поступления.</w:t>
      </w:r>
    </w:p>
    <w:p w14:paraId="66B6F2A6" w14:textId="7B74485D" w:rsidR="0008106D" w:rsidRPr="004439AB" w:rsidRDefault="0008106D" w:rsidP="004439AB">
      <w:pPr>
        <w:spacing w:line="276" w:lineRule="auto"/>
        <w:jc w:val="both"/>
        <w:rPr>
          <w:sz w:val="28"/>
          <w:lang w:val="ru-RU"/>
        </w:rPr>
      </w:pPr>
      <w:r w:rsidRPr="004439AB">
        <w:rPr>
          <w:sz w:val="28"/>
          <w:lang w:val="ru-RU"/>
        </w:rPr>
        <w:lastRenderedPageBreak/>
        <w:t>4</w:t>
      </w:r>
      <w:r w:rsidR="00820939">
        <w:rPr>
          <w:sz w:val="28"/>
          <w:lang w:val="ru-RU"/>
        </w:rPr>
        <w:t>5</w:t>
      </w:r>
      <w:r w:rsidRPr="004439AB">
        <w:rPr>
          <w:sz w:val="28"/>
          <w:lang w:val="ru-RU"/>
        </w:rPr>
        <w:t xml:space="preserve">. При наличии оснований для отказа в приеме запроса и документов, предусмотренных приложением № </w:t>
      </w:r>
      <w:r w:rsidR="00820939">
        <w:rPr>
          <w:sz w:val="28"/>
          <w:lang w:val="ru-RU"/>
        </w:rPr>
        <w:t>4</w:t>
      </w:r>
      <w:r w:rsidRPr="004439AB">
        <w:rPr>
          <w:sz w:val="28"/>
          <w:lang w:val="ru-RU"/>
        </w:rPr>
        <w:t xml:space="preserve"> к Административному регламенту, заявителю направляется решение об отказе в приеме документов по форме согласно приложению № </w:t>
      </w:r>
      <w:r w:rsidR="00820939">
        <w:rPr>
          <w:sz w:val="28"/>
          <w:lang w:val="ru-RU"/>
        </w:rPr>
        <w:t>6</w:t>
      </w:r>
      <w:r w:rsidRPr="004439AB">
        <w:rPr>
          <w:sz w:val="28"/>
          <w:lang w:val="ru-RU"/>
        </w:rPr>
        <w:t xml:space="preserve"> к Административному регламенту.</w:t>
      </w:r>
    </w:p>
    <w:p w14:paraId="1387A678" w14:textId="77777777" w:rsidR="004439AB" w:rsidRDefault="004439AB" w:rsidP="004439AB">
      <w:pPr>
        <w:spacing w:line="276" w:lineRule="auto"/>
        <w:ind w:firstLine="0"/>
        <w:jc w:val="center"/>
        <w:rPr>
          <w:b/>
          <w:sz w:val="28"/>
          <w:lang w:val="ru-RU"/>
        </w:rPr>
      </w:pPr>
    </w:p>
    <w:p w14:paraId="560A0D1A" w14:textId="77777777" w:rsidR="0008106D" w:rsidRPr="004439AB" w:rsidRDefault="0008106D" w:rsidP="004439AB">
      <w:pPr>
        <w:spacing w:line="276" w:lineRule="auto"/>
        <w:ind w:firstLine="0"/>
        <w:jc w:val="center"/>
        <w:rPr>
          <w:sz w:val="28"/>
          <w:lang w:val="ru-RU"/>
        </w:rPr>
      </w:pPr>
      <w:r w:rsidRPr="004439AB">
        <w:rPr>
          <w:b/>
          <w:sz w:val="28"/>
          <w:lang w:val="ru-RU"/>
        </w:rPr>
        <w:t>Межведомственное информационное взаимодействие</w:t>
      </w:r>
    </w:p>
    <w:p w14:paraId="5AA59189" w14:textId="74938384" w:rsidR="0008106D" w:rsidRPr="004439AB" w:rsidRDefault="0008106D" w:rsidP="004439AB">
      <w:pPr>
        <w:spacing w:line="276" w:lineRule="auto"/>
        <w:jc w:val="both"/>
        <w:rPr>
          <w:sz w:val="28"/>
          <w:lang w:val="ru-RU"/>
        </w:rPr>
      </w:pPr>
      <w:r w:rsidRPr="004439AB">
        <w:rPr>
          <w:sz w:val="28"/>
          <w:lang w:val="ru-RU"/>
        </w:rPr>
        <w:t>4</w:t>
      </w:r>
      <w:r w:rsidR="00820939">
        <w:rPr>
          <w:sz w:val="28"/>
          <w:lang w:val="ru-RU"/>
        </w:rPr>
        <w:t>6</w:t>
      </w:r>
      <w:r w:rsidRPr="004439AB">
        <w:rPr>
          <w:sz w:val="28"/>
          <w:lang w:val="ru-RU"/>
        </w:rPr>
        <w:t xml:space="preserve">. В рамках межведомственного информационного взаимодействия </w:t>
      </w:r>
      <w:r w:rsidR="007E1FCC">
        <w:rPr>
          <w:sz w:val="28"/>
          <w:lang w:val="ru-RU"/>
        </w:rPr>
        <w:t>Комитет</w:t>
      </w:r>
      <w:r w:rsidRPr="004439AB">
        <w:rPr>
          <w:sz w:val="28"/>
          <w:lang w:val="ru-RU"/>
        </w:rPr>
        <w:t xml:space="preserve"> направляет межведомственные запросы:</w:t>
      </w:r>
    </w:p>
    <w:p w14:paraId="1CCD0E9C" w14:textId="26A6F9F8" w:rsidR="0008106D" w:rsidRPr="004439AB" w:rsidRDefault="0008106D" w:rsidP="004439AB">
      <w:pPr>
        <w:spacing w:line="276" w:lineRule="auto"/>
        <w:jc w:val="both"/>
        <w:rPr>
          <w:sz w:val="28"/>
          <w:lang w:val="ru-RU"/>
        </w:rPr>
      </w:pPr>
      <w:r w:rsidRPr="004439AB">
        <w:rPr>
          <w:sz w:val="28"/>
          <w:lang w:val="ru-RU"/>
        </w:rPr>
        <w:t xml:space="preserve">1) в Федеральную службу государственной регистрации, кадастра и картографии - о предоставлении сведений Единого государственного реестра недвижимости </w:t>
      </w:r>
      <w:r w:rsidR="00121DCB">
        <w:rPr>
          <w:sz w:val="28"/>
          <w:lang w:val="ru-RU"/>
        </w:rPr>
        <w:t xml:space="preserve">(далее – ЕГРН) </w:t>
      </w:r>
      <w:r w:rsidRPr="004439AB">
        <w:rPr>
          <w:sz w:val="28"/>
          <w:lang w:val="ru-RU"/>
        </w:rPr>
        <w:t>о земельном участке и объекте капитального строительства;</w:t>
      </w:r>
    </w:p>
    <w:p w14:paraId="01B64859" w14:textId="5C35084C" w:rsidR="0008106D" w:rsidRPr="004439AB" w:rsidRDefault="0008106D" w:rsidP="004439AB">
      <w:pPr>
        <w:spacing w:line="276" w:lineRule="auto"/>
        <w:jc w:val="both"/>
        <w:rPr>
          <w:sz w:val="28"/>
          <w:lang w:val="ru-RU"/>
        </w:rPr>
      </w:pPr>
      <w:r w:rsidRPr="004439AB">
        <w:rPr>
          <w:sz w:val="28"/>
          <w:lang w:val="ru-RU"/>
        </w:rPr>
        <w:t>2) в Федеральную налоговую службу - о предоставлении сведений Единого государственного реестра юридических лиц</w:t>
      </w:r>
      <w:r w:rsidR="00121DCB">
        <w:rPr>
          <w:sz w:val="28"/>
          <w:lang w:val="ru-RU"/>
        </w:rPr>
        <w:t xml:space="preserve"> (далее – ЕГРЮЛ)</w:t>
      </w:r>
      <w:r w:rsidRPr="004439AB">
        <w:rPr>
          <w:sz w:val="28"/>
          <w:lang w:val="ru-RU"/>
        </w:rPr>
        <w:t>, если заявителем является юридическое лицо.</w:t>
      </w:r>
    </w:p>
    <w:p w14:paraId="4902315C" w14:textId="7C042397" w:rsidR="0008106D" w:rsidRPr="004439AB" w:rsidRDefault="0008106D" w:rsidP="004439AB">
      <w:pPr>
        <w:spacing w:line="276" w:lineRule="auto"/>
        <w:jc w:val="both"/>
        <w:rPr>
          <w:sz w:val="28"/>
          <w:lang w:val="ru-RU"/>
        </w:rPr>
      </w:pPr>
      <w:r w:rsidRPr="004439AB">
        <w:rPr>
          <w:sz w:val="28"/>
          <w:lang w:val="ru-RU"/>
        </w:rPr>
        <w:t>4</w:t>
      </w:r>
      <w:r w:rsidR="00820939">
        <w:rPr>
          <w:sz w:val="28"/>
          <w:lang w:val="ru-RU"/>
        </w:rPr>
        <w:t>7</w:t>
      </w:r>
      <w:r w:rsidRPr="004439AB">
        <w:rPr>
          <w:sz w:val="28"/>
          <w:lang w:val="ru-RU"/>
        </w:rPr>
        <w:t>. Межведомственные запросы направляются не позднее двух рабочих дней со дня регистрации запроса о предоставлении муниципальной услуги.</w:t>
      </w:r>
    </w:p>
    <w:p w14:paraId="742C64A6" w14:textId="47A74FAE" w:rsidR="0008106D" w:rsidRPr="004439AB" w:rsidRDefault="0008106D" w:rsidP="004439AB">
      <w:pPr>
        <w:spacing w:line="276" w:lineRule="auto"/>
        <w:jc w:val="both"/>
        <w:rPr>
          <w:sz w:val="28"/>
          <w:lang w:val="ru-RU"/>
        </w:rPr>
      </w:pPr>
      <w:r w:rsidRPr="004439AB">
        <w:rPr>
          <w:sz w:val="28"/>
          <w:lang w:val="ru-RU"/>
        </w:rPr>
        <w:t>4</w:t>
      </w:r>
      <w:r w:rsidR="00820939">
        <w:rPr>
          <w:sz w:val="28"/>
          <w:lang w:val="ru-RU"/>
        </w:rPr>
        <w:t>8</w:t>
      </w:r>
      <w:r w:rsidRPr="004439AB">
        <w:rPr>
          <w:sz w:val="28"/>
          <w:lang w:val="ru-RU"/>
        </w:rPr>
        <w:t>. Срок получения ответа на межведомственный запрос определяется законодательством Российской Федерации об организации предоставления государственных и муниципальных услуг и межведомственном информационном взаимодействии.</w:t>
      </w:r>
    </w:p>
    <w:p w14:paraId="661E170F" w14:textId="79897373" w:rsidR="0008106D" w:rsidRPr="004439AB" w:rsidRDefault="0008106D" w:rsidP="004439AB">
      <w:pPr>
        <w:spacing w:line="276" w:lineRule="auto"/>
        <w:jc w:val="both"/>
        <w:rPr>
          <w:sz w:val="28"/>
          <w:lang w:val="ru-RU"/>
        </w:rPr>
      </w:pPr>
      <w:r w:rsidRPr="004439AB">
        <w:rPr>
          <w:sz w:val="28"/>
          <w:lang w:val="ru-RU"/>
        </w:rPr>
        <w:t>4</w:t>
      </w:r>
      <w:r w:rsidR="00820939">
        <w:rPr>
          <w:sz w:val="28"/>
          <w:lang w:val="ru-RU"/>
        </w:rPr>
        <w:t>9</w:t>
      </w:r>
      <w:r w:rsidRPr="004439AB">
        <w:rPr>
          <w:sz w:val="28"/>
          <w:lang w:val="ru-RU"/>
        </w:rPr>
        <w:t>. Межведомственное информационное взаимодействие осуществляется с использованием единой системы межведомственного электронного взаимодействия, а при отсутствии технической возможности - иным способом, допускаемым законодательством Российской Федерации.</w:t>
      </w:r>
    </w:p>
    <w:p w14:paraId="232C6E8D" w14:textId="77777777" w:rsidR="00C11E42" w:rsidRDefault="00C11E42" w:rsidP="00C11E42">
      <w:pPr>
        <w:spacing w:line="276" w:lineRule="auto"/>
        <w:ind w:firstLine="0"/>
        <w:rPr>
          <w:b/>
          <w:sz w:val="28"/>
          <w:lang w:val="ru-RU"/>
        </w:rPr>
      </w:pPr>
    </w:p>
    <w:p w14:paraId="7E5B39B7" w14:textId="77777777" w:rsidR="00C11E42" w:rsidRDefault="0008106D" w:rsidP="00C11E42">
      <w:pPr>
        <w:spacing w:line="276" w:lineRule="auto"/>
        <w:ind w:firstLine="0"/>
        <w:jc w:val="center"/>
        <w:rPr>
          <w:sz w:val="28"/>
          <w:lang w:val="ru-RU"/>
        </w:rPr>
      </w:pPr>
      <w:r w:rsidRPr="004439AB">
        <w:rPr>
          <w:b/>
          <w:sz w:val="28"/>
          <w:lang w:val="ru-RU"/>
        </w:rPr>
        <w:t>Приостановление предоставления муниципальной услуги</w:t>
      </w:r>
    </w:p>
    <w:p w14:paraId="1955863C" w14:textId="0D1BB36A" w:rsidR="0008106D" w:rsidRPr="004439AB" w:rsidRDefault="00820939" w:rsidP="00C11E42">
      <w:pPr>
        <w:spacing w:line="276" w:lineRule="auto"/>
        <w:jc w:val="both"/>
        <w:rPr>
          <w:sz w:val="28"/>
          <w:lang w:val="ru-RU"/>
        </w:rPr>
      </w:pPr>
      <w:r>
        <w:rPr>
          <w:sz w:val="28"/>
          <w:lang w:val="ru-RU"/>
        </w:rPr>
        <w:t>50</w:t>
      </w:r>
      <w:r w:rsidR="0008106D" w:rsidRPr="004439AB">
        <w:rPr>
          <w:sz w:val="28"/>
          <w:lang w:val="ru-RU"/>
        </w:rPr>
        <w:t>. Основания для приостановления предоставления муниципальной услуги отсутствуют. Административная процедура приостановления предоставления муниципальной услуги не осуществляется.</w:t>
      </w:r>
    </w:p>
    <w:p w14:paraId="010B7B3A" w14:textId="77777777" w:rsidR="004439AB" w:rsidRDefault="004439AB" w:rsidP="004439AB">
      <w:pPr>
        <w:spacing w:line="276" w:lineRule="auto"/>
        <w:ind w:firstLine="0"/>
        <w:jc w:val="center"/>
        <w:rPr>
          <w:b/>
          <w:sz w:val="28"/>
          <w:lang w:val="ru-RU"/>
        </w:rPr>
      </w:pPr>
    </w:p>
    <w:p w14:paraId="308301DD" w14:textId="77777777" w:rsidR="0008106D" w:rsidRPr="004439AB" w:rsidRDefault="0008106D" w:rsidP="004439AB">
      <w:pPr>
        <w:spacing w:line="276" w:lineRule="auto"/>
        <w:ind w:firstLine="0"/>
        <w:jc w:val="center"/>
        <w:rPr>
          <w:sz w:val="28"/>
          <w:lang w:val="ru-RU"/>
        </w:rPr>
      </w:pPr>
      <w:r w:rsidRPr="004439AB">
        <w:rPr>
          <w:b/>
          <w:sz w:val="28"/>
          <w:lang w:val="ru-RU"/>
        </w:rPr>
        <w:t>Принятие решения о предоставлении (об отказе в предоставлении) муниципальной услуги</w:t>
      </w:r>
    </w:p>
    <w:p w14:paraId="2CEB520E" w14:textId="1CB5E8D4" w:rsidR="0008106D" w:rsidRPr="004439AB" w:rsidRDefault="00820939" w:rsidP="004439AB">
      <w:pPr>
        <w:spacing w:line="276" w:lineRule="auto"/>
        <w:jc w:val="both"/>
        <w:rPr>
          <w:sz w:val="28"/>
          <w:lang w:val="ru-RU"/>
        </w:rPr>
      </w:pPr>
      <w:r>
        <w:rPr>
          <w:sz w:val="28"/>
          <w:lang w:val="ru-RU"/>
        </w:rPr>
        <w:t>51</w:t>
      </w:r>
      <w:r w:rsidR="0008106D" w:rsidRPr="004439AB">
        <w:rPr>
          <w:sz w:val="28"/>
          <w:lang w:val="ru-RU"/>
        </w:rPr>
        <w:t xml:space="preserve">. Основаниями для принятия решения о предоставлении муниципальной услуги являются соответствие заявителя установленной категории (признакам), наличие документов и сведений, необходимых для предоставления муниципальной </w:t>
      </w:r>
      <w:r w:rsidR="0008106D" w:rsidRPr="004439AB">
        <w:rPr>
          <w:sz w:val="28"/>
          <w:lang w:val="ru-RU"/>
        </w:rPr>
        <w:lastRenderedPageBreak/>
        <w:t xml:space="preserve">услуги, и отсутствие оснований для отказа в предоставлении муниципальной услуги, предусмотренных приложением № </w:t>
      </w:r>
      <w:r>
        <w:rPr>
          <w:sz w:val="28"/>
          <w:lang w:val="ru-RU"/>
        </w:rPr>
        <w:t>4</w:t>
      </w:r>
      <w:r w:rsidR="0008106D" w:rsidRPr="004439AB">
        <w:rPr>
          <w:sz w:val="28"/>
          <w:lang w:val="ru-RU"/>
        </w:rPr>
        <w:t xml:space="preserve"> к Административному регламенту.</w:t>
      </w:r>
    </w:p>
    <w:p w14:paraId="5AB7AF19" w14:textId="02F8F609" w:rsidR="0008106D" w:rsidRPr="004439AB" w:rsidRDefault="0008106D" w:rsidP="004439AB">
      <w:pPr>
        <w:spacing w:line="276" w:lineRule="auto"/>
        <w:jc w:val="both"/>
        <w:rPr>
          <w:sz w:val="28"/>
          <w:lang w:val="ru-RU"/>
        </w:rPr>
      </w:pPr>
      <w:r w:rsidRPr="004439AB">
        <w:rPr>
          <w:sz w:val="28"/>
          <w:lang w:val="ru-RU"/>
        </w:rPr>
        <w:t>5</w:t>
      </w:r>
      <w:r w:rsidR="00820939">
        <w:rPr>
          <w:sz w:val="28"/>
          <w:lang w:val="ru-RU"/>
        </w:rPr>
        <w:t>2</w:t>
      </w:r>
      <w:r w:rsidRPr="004439AB">
        <w:rPr>
          <w:sz w:val="28"/>
          <w:lang w:val="ru-RU"/>
        </w:rPr>
        <w:t xml:space="preserve">. Основания для отказа в предоставлении муниципальной услуги приведены в приложении № </w:t>
      </w:r>
      <w:r w:rsidR="00820939">
        <w:rPr>
          <w:sz w:val="28"/>
          <w:lang w:val="ru-RU"/>
        </w:rPr>
        <w:t>4</w:t>
      </w:r>
      <w:r w:rsidRPr="004439AB">
        <w:rPr>
          <w:sz w:val="28"/>
          <w:lang w:val="ru-RU"/>
        </w:rPr>
        <w:t xml:space="preserve"> к Административному регламенту.</w:t>
      </w:r>
    </w:p>
    <w:p w14:paraId="53C549A1" w14:textId="32EC2A02" w:rsidR="0008106D" w:rsidRPr="004439AB" w:rsidRDefault="0008106D" w:rsidP="004439AB">
      <w:pPr>
        <w:spacing w:line="276" w:lineRule="auto"/>
        <w:jc w:val="both"/>
        <w:rPr>
          <w:sz w:val="28"/>
          <w:lang w:val="ru-RU"/>
        </w:rPr>
      </w:pPr>
      <w:r w:rsidRPr="004439AB">
        <w:rPr>
          <w:sz w:val="28"/>
          <w:lang w:val="ru-RU"/>
        </w:rPr>
        <w:t>5</w:t>
      </w:r>
      <w:r w:rsidR="00820939">
        <w:rPr>
          <w:sz w:val="28"/>
          <w:lang w:val="ru-RU"/>
        </w:rPr>
        <w:t>3</w:t>
      </w:r>
      <w:r w:rsidRPr="004439AB">
        <w:rPr>
          <w:sz w:val="28"/>
          <w:lang w:val="ru-RU"/>
        </w:rPr>
        <w:t>. В случае, предусмотренном частью 4 статьи 40 Градостроительного кодекса Российской Федерации, проект решения о предоставлении разрешения на отклонение от предельных параметров подлежит рассмотрению на публичных слушаниях в порядке, установленном статьями 5.1, 39 и 40 Градостроительного кодекса Российской Федерации и муниципальными нормативными правовыми актами городского округа город Елец.</w:t>
      </w:r>
    </w:p>
    <w:p w14:paraId="52A68B17" w14:textId="0F60EFD3" w:rsidR="0008106D" w:rsidRPr="004439AB" w:rsidRDefault="0008106D" w:rsidP="004439AB">
      <w:pPr>
        <w:spacing w:line="276" w:lineRule="auto"/>
        <w:jc w:val="both"/>
        <w:rPr>
          <w:sz w:val="28"/>
          <w:lang w:val="ru-RU"/>
        </w:rPr>
      </w:pPr>
      <w:r w:rsidRPr="004439AB">
        <w:rPr>
          <w:sz w:val="28"/>
          <w:lang w:val="ru-RU"/>
        </w:rPr>
        <w:t>5</w:t>
      </w:r>
      <w:r w:rsidR="00820939">
        <w:rPr>
          <w:sz w:val="28"/>
          <w:lang w:val="ru-RU"/>
        </w:rPr>
        <w:t>4</w:t>
      </w:r>
      <w:r w:rsidRPr="004439AB">
        <w:rPr>
          <w:sz w:val="28"/>
          <w:lang w:val="ru-RU"/>
        </w:rPr>
        <w:t>. Комиссия по результатам рассмотрения запроса, документов и, в случаях, установленных законодательством, заключения о результатах публичных слушаний подготавливает рекомендации о предоставлении разрешения либо об отказе в предоставлении разрешения с указанием причин принятого решения.</w:t>
      </w:r>
    </w:p>
    <w:p w14:paraId="5A32D6E2" w14:textId="04368588" w:rsidR="0008106D" w:rsidRPr="004439AB" w:rsidRDefault="0008106D" w:rsidP="004439AB">
      <w:pPr>
        <w:spacing w:line="276" w:lineRule="auto"/>
        <w:jc w:val="both"/>
        <w:rPr>
          <w:sz w:val="28"/>
          <w:lang w:val="ru-RU"/>
        </w:rPr>
      </w:pPr>
      <w:r w:rsidRPr="004439AB">
        <w:rPr>
          <w:sz w:val="28"/>
          <w:lang w:val="ru-RU"/>
        </w:rPr>
        <w:t>5</w:t>
      </w:r>
      <w:r w:rsidR="00820939">
        <w:rPr>
          <w:sz w:val="28"/>
          <w:lang w:val="ru-RU"/>
        </w:rPr>
        <w:t>5</w:t>
      </w:r>
      <w:r w:rsidRPr="004439AB">
        <w:rPr>
          <w:sz w:val="28"/>
          <w:lang w:val="ru-RU"/>
        </w:rPr>
        <w:t>. В случае, предусмотренном частью 1.1 статьи 40 Градостроительного кодекса Российской Федерации, публичные слушания не проводятся.</w:t>
      </w:r>
    </w:p>
    <w:p w14:paraId="6B6A7AA9" w14:textId="2B9464F8" w:rsidR="0008106D" w:rsidRPr="004439AB" w:rsidRDefault="0008106D" w:rsidP="004439AB">
      <w:pPr>
        <w:spacing w:line="276" w:lineRule="auto"/>
        <w:jc w:val="both"/>
        <w:rPr>
          <w:sz w:val="28"/>
          <w:lang w:val="ru-RU"/>
        </w:rPr>
      </w:pPr>
      <w:r w:rsidRPr="004439AB">
        <w:rPr>
          <w:sz w:val="28"/>
          <w:lang w:val="ru-RU"/>
        </w:rPr>
        <w:t>5</w:t>
      </w:r>
      <w:r w:rsidR="00820939">
        <w:rPr>
          <w:sz w:val="28"/>
          <w:lang w:val="ru-RU"/>
        </w:rPr>
        <w:t>6</w:t>
      </w:r>
      <w:r w:rsidRPr="004439AB">
        <w:rPr>
          <w:sz w:val="28"/>
          <w:lang w:val="ru-RU"/>
        </w:rPr>
        <w:t>. Комитет на основании рекомендаций Комиссии обеспечивает подготовку проекта постановления администрации городского округа город Елец о предоставлении разрешения либо об отказе в его предоставлении.</w:t>
      </w:r>
    </w:p>
    <w:p w14:paraId="6EF08813" w14:textId="4986249C" w:rsidR="0008106D" w:rsidRPr="004439AB" w:rsidRDefault="0008106D" w:rsidP="004439AB">
      <w:pPr>
        <w:spacing w:line="276" w:lineRule="auto"/>
        <w:jc w:val="both"/>
        <w:rPr>
          <w:sz w:val="28"/>
          <w:lang w:val="ru-RU"/>
        </w:rPr>
      </w:pPr>
      <w:r w:rsidRPr="004439AB">
        <w:rPr>
          <w:sz w:val="28"/>
          <w:lang w:val="ru-RU"/>
        </w:rPr>
        <w:t>5</w:t>
      </w:r>
      <w:r w:rsidR="00820939">
        <w:rPr>
          <w:sz w:val="28"/>
          <w:lang w:val="ru-RU"/>
        </w:rPr>
        <w:t>7</w:t>
      </w:r>
      <w:r w:rsidRPr="004439AB">
        <w:rPr>
          <w:sz w:val="28"/>
          <w:lang w:val="ru-RU"/>
        </w:rPr>
        <w:t>. Решение о предоставлении разрешения либо об отказе в его предоставлении принимается в пределах общего срока предоставления муниципальной услуги, установленного пунктами 16 и 17 Административного регламента.</w:t>
      </w:r>
    </w:p>
    <w:p w14:paraId="1CA12349" w14:textId="76364FFC" w:rsidR="0008106D" w:rsidRPr="004439AB" w:rsidRDefault="0008106D" w:rsidP="004439AB">
      <w:pPr>
        <w:spacing w:line="276" w:lineRule="auto"/>
        <w:jc w:val="both"/>
        <w:rPr>
          <w:sz w:val="28"/>
          <w:lang w:val="ru-RU"/>
        </w:rPr>
      </w:pPr>
      <w:r w:rsidRPr="004439AB">
        <w:rPr>
          <w:sz w:val="28"/>
          <w:lang w:val="ru-RU"/>
        </w:rPr>
        <w:t>5</w:t>
      </w:r>
      <w:r w:rsidR="00820939">
        <w:rPr>
          <w:sz w:val="28"/>
          <w:lang w:val="ru-RU"/>
        </w:rPr>
        <w:t>8</w:t>
      </w:r>
      <w:r w:rsidRPr="004439AB">
        <w:rPr>
          <w:sz w:val="28"/>
          <w:lang w:val="ru-RU"/>
        </w:rPr>
        <w:t>. Возможность участия заявителя в принятии решения о предоставлении муниципальной услуги не предусмотрена, за исключением участия заинтересованных лиц в публичных слушаниях в случаях, предусмотренных законодательством.</w:t>
      </w:r>
    </w:p>
    <w:p w14:paraId="6CD36E06" w14:textId="5D10D1B0" w:rsidR="0008106D" w:rsidRPr="004439AB" w:rsidRDefault="0008106D" w:rsidP="008468CF">
      <w:pPr>
        <w:spacing w:line="276" w:lineRule="auto"/>
        <w:jc w:val="both"/>
        <w:rPr>
          <w:sz w:val="28"/>
          <w:lang w:val="ru-RU"/>
        </w:rPr>
      </w:pPr>
      <w:r w:rsidRPr="004439AB">
        <w:rPr>
          <w:sz w:val="28"/>
          <w:lang w:val="ru-RU"/>
        </w:rPr>
        <w:t>5</w:t>
      </w:r>
      <w:r w:rsidR="00820939">
        <w:rPr>
          <w:sz w:val="28"/>
          <w:lang w:val="ru-RU"/>
        </w:rPr>
        <w:t>9</w:t>
      </w:r>
      <w:r w:rsidRPr="004439AB">
        <w:rPr>
          <w:sz w:val="28"/>
          <w:lang w:val="ru-RU"/>
        </w:rPr>
        <w:t>. Оценка сведений о заявителе и (или) объектах, принадлежащих заявителю, осуществляется путем проверки представленных и полученных в порядке межведомственного информационного взаимодействия документов и сведений на соответствие требованиям статьи 40 Градостроительного кодекса Российской Федерации, градостроительного регламента, документации по планировке территории, ограничениям использования земельных участков и объектов капитального строительства, требованиям технических регламентов и иным обязательным требованиям.</w:t>
      </w:r>
    </w:p>
    <w:p w14:paraId="0630D977" w14:textId="7C286B35" w:rsidR="0008106D" w:rsidRPr="004439AB" w:rsidRDefault="00820939" w:rsidP="008468CF">
      <w:pPr>
        <w:spacing w:line="276" w:lineRule="auto"/>
        <w:jc w:val="both"/>
        <w:rPr>
          <w:sz w:val="28"/>
          <w:lang w:val="ru-RU"/>
        </w:rPr>
      </w:pPr>
      <w:r>
        <w:rPr>
          <w:sz w:val="28"/>
          <w:lang w:val="ru-RU"/>
        </w:rPr>
        <w:lastRenderedPageBreak/>
        <w:t>60</w:t>
      </w:r>
      <w:r w:rsidR="0008106D" w:rsidRPr="004439AB">
        <w:rPr>
          <w:sz w:val="28"/>
          <w:lang w:val="ru-RU"/>
        </w:rPr>
        <w:t>. Процедура оценки включает анализ документов и сведений, сопоставление запрашиваемого отклонения с установленными предельными параметрами и подготовку материалов для рассмотрения Комиссией. Срок выполнения процедуры оценки включается в общий срок предоставления муниципальной услуги.</w:t>
      </w:r>
    </w:p>
    <w:p w14:paraId="37C33746" w14:textId="77777777" w:rsidR="007E1FCC" w:rsidRPr="004439AB" w:rsidRDefault="007E1FCC" w:rsidP="007E1FCC">
      <w:pPr>
        <w:spacing w:line="276" w:lineRule="auto"/>
        <w:rPr>
          <w:sz w:val="28"/>
          <w:lang w:val="ru-RU"/>
        </w:rPr>
      </w:pPr>
    </w:p>
    <w:p w14:paraId="5D73E19B" w14:textId="77777777" w:rsidR="0008106D" w:rsidRPr="004439AB" w:rsidRDefault="0008106D" w:rsidP="008468CF">
      <w:pPr>
        <w:spacing w:line="276" w:lineRule="auto"/>
        <w:ind w:firstLine="0"/>
        <w:jc w:val="center"/>
        <w:rPr>
          <w:sz w:val="28"/>
          <w:lang w:val="ru-RU"/>
        </w:rPr>
      </w:pPr>
      <w:r w:rsidRPr="004439AB">
        <w:rPr>
          <w:b/>
          <w:sz w:val="28"/>
          <w:lang w:val="ru-RU"/>
        </w:rPr>
        <w:t>Предоставление результата муниципальной услуги</w:t>
      </w:r>
    </w:p>
    <w:p w14:paraId="41A2D951" w14:textId="4E734C88" w:rsidR="0008106D" w:rsidRPr="004439AB" w:rsidRDefault="0008106D" w:rsidP="008468CF">
      <w:pPr>
        <w:spacing w:line="276" w:lineRule="auto"/>
        <w:jc w:val="both"/>
        <w:rPr>
          <w:sz w:val="28"/>
          <w:lang w:val="ru-RU"/>
        </w:rPr>
      </w:pPr>
      <w:r w:rsidRPr="004439AB">
        <w:rPr>
          <w:sz w:val="28"/>
          <w:lang w:val="ru-RU"/>
        </w:rPr>
        <w:t>6</w:t>
      </w:r>
      <w:r w:rsidR="00CD067F">
        <w:rPr>
          <w:sz w:val="28"/>
          <w:lang w:val="ru-RU"/>
        </w:rPr>
        <w:t>1</w:t>
      </w:r>
      <w:r w:rsidRPr="004439AB">
        <w:rPr>
          <w:sz w:val="28"/>
          <w:lang w:val="ru-RU"/>
        </w:rPr>
        <w:t>. Результатом административной процедуры является выдача (направление) заявителю постановления администрации городского округа город Елец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постановления об отказе в предоставлении такого разрешения.</w:t>
      </w:r>
    </w:p>
    <w:p w14:paraId="1F77C262" w14:textId="5389FB28" w:rsidR="0008106D" w:rsidRPr="004439AB" w:rsidRDefault="0008106D" w:rsidP="008468CF">
      <w:pPr>
        <w:spacing w:line="276" w:lineRule="auto"/>
        <w:jc w:val="both"/>
        <w:rPr>
          <w:sz w:val="28"/>
          <w:lang w:val="ru-RU"/>
        </w:rPr>
      </w:pPr>
      <w:r w:rsidRPr="004439AB">
        <w:rPr>
          <w:sz w:val="28"/>
          <w:lang w:val="ru-RU"/>
        </w:rPr>
        <w:t>6</w:t>
      </w:r>
      <w:r w:rsidR="00CD067F">
        <w:rPr>
          <w:sz w:val="28"/>
          <w:lang w:val="ru-RU"/>
        </w:rPr>
        <w:t>2</w:t>
      </w:r>
      <w:r w:rsidRPr="004439AB">
        <w:rPr>
          <w:sz w:val="28"/>
          <w:lang w:val="ru-RU"/>
        </w:rPr>
        <w:t xml:space="preserve">. Результат предоставляется заявителю лично в </w:t>
      </w:r>
      <w:r w:rsidR="007E1FCC">
        <w:rPr>
          <w:sz w:val="28"/>
          <w:lang w:val="ru-RU"/>
        </w:rPr>
        <w:t>Комитета</w:t>
      </w:r>
      <w:r w:rsidRPr="004439AB">
        <w:rPr>
          <w:sz w:val="28"/>
          <w:lang w:val="ru-RU"/>
        </w:rPr>
        <w:t xml:space="preserve">, через </w:t>
      </w:r>
      <w:r w:rsidR="007E1FCC">
        <w:rPr>
          <w:sz w:val="28"/>
          <w:lang w:val="ru-RU"/>
        </w:rPr>
        <w:t xml:space="preserve">МФЦ </w:t>
      </w:r>
      <w:r w:rsidRPr="004439AB">
        <w:rPr>
          <w:sz w:val="28"/>
          <w:lang w:val="ru-RU"/>
        </w:rPr>
        <w:t xml:space="preserve">при наличии соглашения о взаимодействии, посредством </w:t>
      </w:r>
      <w:r w:rsidR="00C11E42">
        <w:rPr>
          <w:sz w:val="28"/>
          <w:lang w:val="ru-RU"/>
        </w:rPr>
        <w:t>ЕПГУ</w:t>
      </w:r>
      <w:r w:rsidRPr="004439AB">
        <w:rPr>
          <w:sz w:val="28"/>
          <w:lang w:val="ru-RU"/>
        </w:rPr>
        <w:t xml:space="preserve"> при наличии технической возможности, по электронной почте либо почтовым отправлением в соответствии со способом, указанным заявителем.</w:t>
      </w:r>
    </w:p>
    <w:p w14:paraId="5068E7CB" w14:textId="7A09FDC3" w:rsidR="0008106D" w:rsidRPr="004439AB" w:rsidRDefault="0008106D" w:rsidP="008468CF">
      <w:pPr>
        <w:spacing w:line="276" w:lineRule="auto"/>
        <w:jc w:val="both"/>
        <w:rPr>
          <w:sz w:val="28"/>
          <w:lang w:val="ru-RU"/>
        </w:rPr>
      </w:pPr>
      <w:r w:rsidRPr="004439AB">
        <w:rPr>
          <w:sz w:val="28"/>
          <w:lang w:val="ru-RU"/>
        </w:rPr>
        <w:t>6</w:t>
      </w:r>
      <w:r w:rsidR="00CD067F">
        <w:rPr>
          <w:sz w:val="28"/>
          <w:lang w:val="ru-RU"/>
        </w:rPr>
        <w:t>3</w:t>
      </w:r>
      <w:r w:rsidRPr="004439AB">
        <w:rPr>
          <w:sz w:val="28"/>
          <w:lang w:val="ru-RU"/>
        </w:rPr>
        <w:t>. Возможность предоставления результата муниципальной услуги по выбору заявителя независимо от места его жительства (места пребывания) или места нахождения не предусмотрена.</w:t>
      </w:r>
    </w:p>
    <w:p w14:paraId="63912771" w14:textId="33BDC342" w:rsidR="0008106D" w:rsidRPr="004439AB" w:rsidRDefault="0008106D" w:rsidP="008468CF">
      <w:pPr>
        <w:spacing w:line="276" w:lineRule="auto"/>
        <w:jc w:val="both"/>
        <w:rPr>
          <w:sz w:val="28"/>
          <w:lang w:val="ru-RU"/>
        </w:rPr>
      </w:pPr>
      <w:r w:rsidRPr="004439AB">
        <w:rPr>
          <w:sz w:val="28"/>
          <w:lang w:val="ru-RU"/>
        </w:rPr>
        <w:t>6</w:t>
      </w:r>
      <w:r w:rsidR="00CD067F">
        <w:rPr>
          <w:sz w:val="28"/>
          <w:lang w:val="ru-RU"/>
        </w:rPr>
        <w:t>4</w:t>
      </w:r>
      <w:r w:rsidRPr="004439AB">
        <w:rPr>
          <w:sz w:val="28"/>
          <w:lang w:val="ru-RU"/>
        </w:rPr>
        <w:t>. Результат предоставления муниципальной услуги направляется (выдается) заявителю в пределах общего срока предоставления муниципальной услуги.</w:t>
      </w:r>
    </w:p>
    <w:p w14:paraId="58F86461" w14:textId="77777777" w:rsidR="007E1FCC" w:rsidRDefault="007E1FCC" w:rsidP="00C11E42">
      <w:pPr>
        <w:spacing w:line="276" w:lineRule="auto"/>
        <w:ind w:firstLine="0"/>
        <w:rPr>
          <w:b/>
          <w:sz w:val="28"/>
          <w:lang w:val="ru-RU"/>
        </w:rPr>
      </w:pPr>
    </w:p>
    <w:p w14:paraId="52A30BF1" w14:textId="587343AF" w:rsidR="0008106D" w:rsidRPr="004439AB" w:rsidRDefault="007E1FCC" w:rsidP="004439AB">
      <w:pPr>
        <w:spacing w:line="276" w:lineRule="auto"/>
        <w:ind w:firstLine="0"/>
        <w:jc w:val="center"/>
        <w:rPr>
          <w:sz w:val="28"/>
          <w:lang w:val="ru-RU"/>
        </w:rPr>
      </w:pPr>
      <w:r>
        <w:rPr>
          <w:b/>
          <w:sz w:val="28"/>
          <w:lang w:val="ru-RU"/>
        </w:rPr>
        <w:t>П</w:t>
      </w:r>
      <w:r w:rsidR="0008106D" w:rsidRPr="004439AB">
        <w:rPr>
          <w:b/>
          <w:sz w:val="28"/>
          <w:lang w:val="ru-RU"/>
        </w:rPr>
        <w:t>олучение дополнительных сведений от заявителя</w:t>
      </w:r>
    </w:p>
    <w:p w14:paraId="540DF9FC" w14:textId="0940DE4A" w:rsidR="0008106D" w:rsidRPr="004439AB" w:rsidRDefault="0008106D" w:rsidP="008468CF">
      <w:pPr>
        <w:spacing w:line="276" w:lineRule="auto"/>
        <w:jc w:val="both"/>
        <w:rPr>
          <w:sz w:val="28"/>
          <w:lang w:val="ru-RU"/>
        </w:rPr>
      </w:pPr>
      <w:r w:rsidRPr="004439AB">
        <w:rPr>
          <w:sz w:val="28"/>
          <w:lang w:val="ru-RU"/>
        </w:rPr>
        <w:t>6</w:t>
      </w:r>
      <w:r w:rsidR="00CD067F">
        <w:rPr>
          <w:sz w:val="28"/>
          <w:lang w:val="ru-RU"/>
        </w:rPr>
        <w:t>5</w:t>
      </w:r>
      <w:r w:rsidRPr="004439AB">
        <w:rPr>
          <w:sz w:val="28"/>
          <w:lang w:val="ru-RU"/>
        </w:rPr>
        <w:t>. Получение от заявителя дополнительных документов и (или) информации в процессе предоставления муниципальной услуги не предусмотрено, за исключением случаев, когда их представление осуществляется заявителем по собственной инициативе и не влечет возложения на заявителя обязанности представить документы или сведения, находящиеся в распоряжении государственных органов, органов местного самоуправления или подведомственных им организаций.</w:t>
      </w:r>
    </w:p>
    <w:p w14:paraId="373C25CB" w14:textId="4604FA48" w:rsidR="0008106D" w:rsidRPr="004439AB" w:rsidRDefault="0008106D" w:rsidP="008468CF">
      <w:pPr>
        <w:spacing w:line="276" w:lineRule="auto"/>
        <w:jc w:val="both"/>
        <w:rPr>
          <w:sz w:val="28"/>
          <w:lang w:val="ru-RU"/>
        </w:rPr>
      </w:pPr>
      <w:r w:rsidRPr="004439AB">
        <w:rPr>
          <w:sz w:val="28"/>
          <w:lang w:val="ru-RU"/>
        </w:rPr>
        <w:t>6</w:t>
      </w:r>
      <w:r w:rsidR="00CD067F">
        <w:rPr>
          <w:sz w:val="28"/>
          <w:lang w:val="ru-RU"/>
        </w:rPr>
        <w:t>6</w:t>
      </w:r>
      <w:r w:rsidRPr="004439AB">
        <w:rPr>
          <w:sz w:val="28"/>
          <w:lang w:val="ru-RU"/>
        </w:rPr>
        <w:t>. Необходимость получения документов и сведений, находящихся в распоряжении иных органов и организаций, обеспечивается посредством межведомственного информационного взаимодействия.</w:t>
      </w:r>
    </w:p>
    <w:p w14:paraId="1982B025" w14:textId="77777777" w:rsidR="008468CF" w:rsidRDefault="008468CF" w:rsidP="004439AB">
      <w:pPr>
        <w:spacing w:line="276" w:lineRule="auto"/>
        <w:ind w:firstLine="0"/>
        <w:jc w:val="center"/>
        <w:rPr>
          <w:b/>
          <w:sz w:val="28"/>
          <w:lang w:val="ru-RU"/>
        </w:rPr>
      </w:pPr>
    </w:p>
    <w:p w14:paraId="45AC3549" w14:textId="77777777" w:rsidR="0008106D" w:rsidRPr="004439AB" w:rsidRDefault="0008106D" w:rsidP="004439AB">
      <w:pPr>
        <w:spacing w:line="276" w:lineRule="auto"/>
        <w:ind w:firstLine="0"/>
        <w:jc w:val="center"/>
        <w:rPr>
          <w:sz w:val="28"/>
          <w:lang w:val="ru-RU"/>
        </w:rPr>
      </w:pPr>
      <w:r w:rsidRPr="004439AB">
        <w:rPr>
          <w:b/>
          <w:sz w:val="28"/>
          <w:lang w:val="ru-RU"/>
        </w:rPr>
        <w:lastRenderedPageBreak/>
        <w:t>Предоставление муниципальной услуги в упреждающем (проактивном) режиме</w:t>
      </w:r>
    </w:p>
    <w:p w14:paraId="7A85140C" w14:textId="219807C2" w:rsidR="0008106D" w:rsidRPr="004439AB" w:rsidRDefault="0008106D" w:rsidP="008468CF">
      <w:pPr>
        <w:spacing w:line="276" w:lineRule="auto"/>
        <w:jc w:val="both"/>
        <w:rPr>
          <w:sz w:val="28"/>
          <w:lang w:val="ru-RU"/>
        </w:rPr>
      </w:pPr>
      <w:r w:rsidRPr="004439AB">
        <w:rPr>
          <w:sz w:val="28"/>
          <w:lang w:val="ru-RU"/>
        </w:rPr>
        <w:t>6</w:t>
      </w:r>
      <w:r w:rsidR="00CD067F">
        <w:rPr>
          <w:sz w:val="28"/>
          <w:lang w:val="ru-RU"/>
        </w:rPr>
        <w:t>7</w:t>
      </w:r>
      <w:r w:rsidRPr="004439AB">
        <w:rPr>
          <w:sz w:val="28"/>
          <w:lang w:val="ru-RU"/>
        </w:rPr>
        <w:t>. Муниципальная услуга в упреждающем (проактивном) режиме не предоставляется.</w:t>
      </w:r>
    </w:p>
    <w:p w14:paraId="5E5F0B17" w14:textId="77777777" w:rsidR="004439AB" w:rsidRDefault="004439AB" w:rsidP="008468CF">
      <w:pPr>
        <w:spacing w:line="276" w:lineRule="auto"/>
        <w:ind w:firstLine="0"/>
        <w:jc w:val="center"/>
        <w:rPr>
          <w:rFonts w:cs="Times New Roman"/>
          <w:b/>
          <w:sz w:val="28"/>
          <w:szCs w:val="28"/>
          <w:lang w:val="ru-RU"/>
        </w:rPr>
      </w:pPr>
    </w:p>
    <w:p w14:paraId="7F395F92" w14:textId="77777777" w:rsidR="009C7929" w:rsidRPr="006F0358" w:rsidRDefault="00CA0BE6" w:rsidP="008468CF">
      <w:pPr>
        <w:spacing w:line="276" w:lineRule="auto"/>
        <w:ind w:firstLine="0"/>
        <w:jc w:val="center"/>
        <w:rPr>
          <w:rFonts w:cs="Times New Roman"/>
          <w:sz w:val="28"/>
          <w:szCs w:val="28"/>
          <w:lang w:val="ru-RU"/>
        </w:rPr>
      </w:pPr>
      <w:r w:rsidRPr="006F0358">
        <w:rPr>
          <w:rFonts w:cs="Times New Roman"/>
          <w:b/>
          <w:sz w:val="28"/>
          <w:szCs w:val="28"/>
          <w:lang w:val="ru-RU"/>
        </w:rPr>
        <w:t>Раздел 4. СПОСОБЫ ИНФОРМИРОВАНИЯ ЗАЯВИТЕЛЯ ОБ ИЗМЕНЕНИИ СТАТУСА РАССМОТРЕНИЯ ЗАПРОСА</w:t>
      </w:r>
    </w:p>
    <w:p w14:paraId="57146BA8" w14:textId="07298405" w:rsidR="008468CF" w:rsidRDefault="00CA0BE6" w:rsidP="006F0358">
      <w:pPr>
        <w:spacing w:line="276" w:lineRule="auto"/>
        <w:jc w:val="both"/>
        <w:rPr>
          <w:rFonts w:cs="Times New Roman"/>
          <w:sz w:val="28"/>
          <w:szCs w:val="28"/>
          <w:lang w:val="ru-RU"/>
        </w:rPr>
      </w:pPr>
      <w:r w:rsidRPr="006F0358">
        <w:rPr>
          <w:rFonts w:cs="Times New Roman"/>
          <w:sz w:val="28"/>
          <w:szCs w:val="28"/>
          <w:lang w:val="ru-RU"/>
        </w:rPr>
        <w:t>6</w:t>
      </w:r>
      <w:r w:rsidR="00CD067F">
        <w:rPr>
          <w:rFonts w:cs="Times New Roman"/>
          <w:sz w:val="28"/>
          <w:szCs w:val="28"/>
          <w:lang w:val="ru-RU"/>
        </w:rPr>
        <w:t>8</w:t>
      </w:r>
      <w:r w:rsidRPr="006F0358">
        <w:rPr>
          <w:rFonts w:cs="Times New Roman"/>
          <w:sz w:val="28"/>
          <w:szCs w:val="28"/>
          <w:lang w:val="ru-RU"/>
        </w:rPr>
        <w:t xml:space="preserve">. Информирование заявителя об изменении статуса рассмотрения запроса осуществляется: </w:t>
      </w:r>
    </w:p>
    <w:p w14:paraId="4573038B" w14:textId="61C33980" w:rsidR="008468CF" w:rsidRDefault="00CA0BE6" w:rsidP="006F0358">
      <w:pPr>
        <w:spacing w:line="276" w:lineRule="auto"/>
        <w:jc w:val="both"/>
        <w:rPr>
          <w:rFonts w:cs="Times New Roman"/>
          <w:sz w:val="28"/>
          <w:szCs w:val="28"/>
          <w:lang w:val="ru-RU"/>
        </w:rPr>
      </w:pPr>
      <w:r w:rsidRPr="006F0358">
        <w:rPr>
          <w:rFonts w:cs="Times New Roman"/>
          <w:sz w:val="28"/>
          <w:szCs w:val="28"/>
          <w:lang w:val="ru-RU"/>
        </w:rPr>
        <w:t xml:space="preserve">1) посредством </w:t>
      </w:r>
      <w:r w:rsidR="00C11E42">
        <w:rPr>
          <w:rFonts w:cs="Times New Roman"/>
          <w:sz w:val="28"/>
          <w:szCs w:val="28"/>
          <w:lang w:val="ru-RU"/>
        </w:rPr>
        <w:t xml:space="preserve">ЕПГУ </w:t>
      </w:r>
      <w:r w:rsidRPr="006F0358">
        <w:rPr>
          <w:rFonts w:cs="Times New Roman"/>
          <w:sz w:val="28"/>
          <w:szCs w:val="28"/>
          <w:lang w:val="ru-RU"/>
        </w:rPr>
        <w:t xml:space="preserve">– при подаче запроса через </w:t>
      </w:r>
      <w:r w:rsidR="00C11E42">
        <w:rPr>
          <w:rFonts w:cs="Times New Roman"/>
          <w:sz w:val="28"/>
          <w:szCs w:val="28"/>
          <w:lang w:val="ru-RU"/>
        </w:rPr>
        <w:t>ЕПГУ</w:t>
      </w:r>
      <w:r w:rsidRPr="006F0358">
        <w:rPr>
          <w:rFonts w:cs="Times New Roman"/>
          <w:sz w:val="28"/>
          <w:szCs w:val="28"/>
          <w:lang w:val="ru-RU"/>
        </w:rPr>
        <w:t xml:space="preserve"> и наличии технической возможности; </w:t>
      </w:r>
    </w:p>
    <w:p w14:paraId="685BBA78" w14:textId="77777777" w:rsidR="008468CF" w:rsidRDefault="00CA0BE6" w:rsidP="006F0358">
      <w:pPr>
        <w:spacing w:line="276" w:lineRule="auto"/>
        <w:jc w:val="both"/>
        <w:rPr>
          <w:rFonts w:cs="Times New Roman"/>
          <w:sz w:val="28"/>
          <w:szCs w:val="28"/>
          <w:lang w:val="ru-RU"/>
        </w:rPr>
      </w:pPr>
      <w:r w:rsidRPr="006F0358">
        <w:rPr>
          <w:rFonts w:cs="Times New Roman"/>
          <w:sz w:val="28"/>
          <w:szCs w:val="28"/>
          <w:lang w:val="ru-RU"/>
        </w:rPr>
        <w:t xml:space="preserve">2) по электронной почте, указанной в запросе; </w:t>
      </w:r>
    </w:p>
    <w:p w14:paraId="220D78AB" w14:textId="77777777" w:rsidR="008468CF" w:rsidRDefault="00CA0BE6" w:rsidP="006F0358">
      <w:pPr>
        <w:spacing w:line="276" w:lineRule="auto"/>
        <w:jc w:val="both"/>
        <w:rPr>
          <w:rFonts w:cs="Times New Roman"/>
          <w:sz w:val="28"/>
          <w:szCs w:val="28"/>
          <w:lang w:val="ru-RU"/>
        </w:rPr>
      </w:pPr>
      <w:r w:rsidRPr="006F0358">
        <w:rPr>
          <w:rFonts w:cs="Times New Roman"/>
          <w:sz w:val="28"/>
          <w:szCs w:val="28"/>
          <w:lang w:val="ru-RU"/>
        </w:rPr>
        <w:t xml:space="preserve">3) по телефону – в части сообщения о готовности результата, если такой способ указан заявителем; </w:t>
      </w:r>
    </w:p>
    <w:p w14:paraId="79DB013F"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t>4) при личном обращении в Комитет или МФЦ.</w:t>
      </w:r>
    </w:p>
    <w:p w14:paraId="61CBD8E1" w14:textId="77777777" w:rsidR="009C7929" w:rsidRPr="006F0358" w:rsidRDefault="00CA0BE6" w:rsidP="006F0358">
      <w:pPr>
        <w:spacing w:line="276" w:lineRule="auto"/>
        <w:jc w:val="both"/>
        <w:rPr>
          <w:rFonts w:cs="Times New Roman"/>
          <w:sz w:val="28"/>
          <w:szCs w:val="28"/>
          <w:lang w:val="ru-RU"/>
        </w:rPr>
      </w:pPr>
      <w:r w:rsidRPr="006F0358">
        <w:rPr>
          <w:rFonts w:cs="Times New Roman"/>
          <w:sz w:val="28"/>
          <w:szCs w:val="28"/>
          <w:lang w:val="ru-RU"/>
        </w:rPr>
        <w:br w:type="page"/>
      </w:r>
    </w:p>
    <w:p w14:paraId="644C077A" w14:textId="77777777" w:rsidR="009C7929" w:rsidRPr="00CC6B3D" w:rsidRDefault="00CA0BE6" w:rsidP="0055504B">
      <w:pPr>
        <w:spacing w:line="276" w:lineRule="auto"/>
        <w:ind w:firstLine="0"/>
        <w:jc w:val="right"/>
        <w:rPr>
          <w:sz w:val="28"/>
          <w:szCs w:val="28"/>
          <w:lang w:val="ru-RU"/>
        </w:rPr>
      </w:pPr>
      <w:r w:rsidRPr="00CC6B3D">
        <w:rPr>
          <w:sz w:val="28"/>
          <w:szCs w:val="28"/>
          <w:lang w:val="ru-RU"/>
        </w:rPr>
        <w:lastRenderedPageBreak/>
        <w:t>Приложение № 1</w:t>
      </w:r>
    </w:p>
    <w:p w14:paraId="53C7C80F" w14:textId="77777777" w:rsidR="009C7929" w:rsidRDefault="00CA0BE6" w:rsidP="0055504B">
      <w:pPr>
        <w:spacing w:line="276" w:lineRule="auto"/>
        <w:ind w:firstLine="0"/>
        <w:jc w:val="right"/>
        <w:rPr>
          <w:sz w:val="28"/>
          <w:szCs w:val="28"/>
          <w:lang w:val="ru-RU"/>
        </w:rPr>
      </w:pPr>
      <w:bookmarkStart w:id="1" w:name="_Hlk239331257"/>
      <w:r w:rsidRPr="00CC6B3D">
        <w:rPr>
          <w:sz w:val="28"/>
          <w:szCs w:val="28"/>
          <w:lang w:val="ru-RU"/>
        </w:rPr>
        <w:t>к Административному регламенту</w:t>
      </w:r>
    </w:p>
    <w:p w14:paraId="59CD4F4E" w14:textId="77777777" w:rsidR="00C11E42" w:rsidRDefault="00C11E42" w:rsidP="00C11E42">
      <w:pPr>
        <w:spacing w:line="276" w:lineRule="auto"/>
        <w:ind w:firstLine="0"/>
        <w:jc w:val="right"/>
        <w:rPr>
          <w:sz w:val="28"/>
          <w:szCs w:val="28"/>
          <w:lang w:val="ru-RU"/>
        </w:rPr>
      </w:pPr>
      <w:r w:rsidRPr="00C11E42">
        <w:rPr>
          <w:sz w:val="28"/>
          <w:szCs w:val="28"/>
          <w:lang w:val="ru-RU"/>
        </w:rPr>
        <w:t>предоставления муниципальной</w:t>
      </w:r>
      <w:r>
        <w:rPr>
          <w:sz w:val="28"/>
          <w:szCs w:val="28"/>
          <w:lang w:val="ru-RU"/>
        </w:rPr>
        <w:t xml:space="preserve"> </w:t>
      </w:r>
      <w:r w:rsidRPr="00C11E42">
        <w:rPr>
          <w:sz w:val="28"/>
          <w:szCs w:val="28"/>
          <w:lang w:val="ru-RU"/>
        </w:rPr>
        <w:t>услуги</w:t>
      </w:r>
      <w:r>
        <w:rPr>
          <w:sz w:val="28"/>
          <w:szCs w:val="28"/>
          <w:lang w:val="ru-RU"/>
        </w:rPr>
        <w:t xml:space="preserve"> </w:t>
      </w:r>
      <w:r w:rsidRPr="00C11E42">
        <w:rPr>
          <w:sz w:val="28"/>
          <w:szCs w:val="28"/>
          <w:lang w:val="ru-RU"/>
        </w:rPr>
        <w:t>«Предоставление</w:t>
      </w:r>
    </w:p>
    <w:p w14:paraId="21EDCBC2" w14:textId="77777777" w:rsidR="00C11E42" w:rsidRDefault="00C11E42" w:rsidP="00C11E42">
      <w:pPr>
        <w:spacing w:line="276" w:lineRule="auto"/>
        <w:ind w:firstLine="0"/>
        <w:jc w:val="right"/>
        <w:rPr>
          <w:sz w:val="28"/>
          <w:szCs w:val="28"/>
          <w:lang w:val="ru-RU"/>
        </w:rPr>
      </w:pPr>
      <w:r w:rsidRPr="00C11E42">
        <w:rPr>
          <w:sz w:val="28"/>
          <w:szCs w:val="28"/>
          <w:lang w:val="ru-RU"/>
        </w:rPr>
        <w:t xml:space="preserve"> разрешения на отклонение от предельных </w:t>
      </w:r>
    </w:p>
    <w:p w14:paraId="566E3C72" w14:textId="77777777" w:rsidR="00C11E42" w:rsidRDefault="00C11E42" w:rsidP="00C11E42">
      <w:pPr>
        <w:spacing w:line="276" w:lineRule="auto"/>
        <w:ind w:firstLine="0"/>
        <w:jc w:val="right"/>
        <w:rPr>
          <w:sz w:val="28"/>
          <w:szCs w:val="28"/>
          <w:lang w:val="ru-RU"/>
        </w:rPr>
      </w:pPr>
      <w:r w:rsidRPr="00C11E42">
        <w:rPr>
          <w:sz w:val="28"/>
          <w:szCs w:val="28"/>
          <w:lang w:val="ru-RU"/>
        </w:rPr>
        <w:t xml:space="preserve">параметров разрешенного строительства, </w:t>
      </w:r>
    </w:p>
    <w:p w14:paraId="0F9DE1D0" w14:textId="4746D4BB" w:rsidR="00C11E42" w:rsidRPr="00CC6B3D" w:rsidRDefault="00C11E42" w:rsidP="00C11E42">
      <w:pPr>
        <w:spacing w:line="276" w:lineRule="auto"/>
        <w:ind w:firstLine="0"/>
        <w:jc w:val="right"/>
        <w:rPr>
          <w:sz w:val="28"/>
          <w:szCs w:val="28"/>
          <w:lang w:val="ru-RU"/>
        </w:rPr>
      </w:pPr>
      <w:r w:rsidRPr="00C11E42">
        <w:rPr>
          <w:sz w:val="28"/>
          <w:szCs w:val="28"/>
          <w:lang w:val="ru-RU"/>
        </w:rPr>
        <w:t>реконструкции объектов капитального строительства»</w:t>
      </w:r>
    </w:p>
    <w:bookmarkEnd w:id="1"/>
    <w:p w14:paraId="7757D36F" w14:textId="77777777" w:rsidR="00121DCB" w:rsidRDefault="00121DCB" w:rsidP="00121DCB">
      <w:pPr>
        <w:ind w:firstLine="567"/>
        <w:jc w:val="center"/>
        <w:rPr>
          <w:sz w:val="28"/>
          <w:szCs w:val="28"/>
          <w:highlight w:val="white"/>
          <w:lang w:val="ru-RU"/>
        </w:rPr>
      </w:pPr>
    </w:p>
    <w:p w14:paraId="52CC3071" w14:textId="77777777" w:rsidR="00121DCB" w:rsidRPr="00121DCB" w:rsidRDefault="00121DCB" w:rsidP="00121DCB">
      <w:pPr>
        <w:ind w:firstLine="567"/>
        <w:jc w:val="center"/>
        <w:rPr>
          <w:b/>
          <w:bCs/>
          <w:sz w:val="28"/>
          <w:szCs w:val="28"/>
          <w:highlight w:val="white"/>
          <w:lang w:val="ru-RU"/>
        </w:rPr>
      </w:pPr>
    </w:p>
    <w:p w14:paraId="2553A8F5" w14:textId="736F491E" w:rsidR="00121DCB" w:rsidRPr="00121DCB" w:rsidRDefault="00121DCB" w:rsidP="00121DCB">
      <w:pPr>
        <w:ind w:firstLine="567"/>
        <w:jc w:val="center"/>
        <w:rPr>
          <w:b/>
          <w:bCs/>
          <w:sz w:val="28"/>
          <w:szCs w:val="28"/>
          <w:highlight w:val="white"/>
          <w:lang w:val="ru-RU"/>
        </w:rPr>
      </w:pPr>
      <w:r w:rsidRPr="00121DCB">
        <w:rPr>
          <w:b/>
          <w:bCs/>
          <w:sz w:val="28"/>
          <w:szCs w:val="28"/>
          <w:highlight w:val="white"/>
          <w:lang w:val="ru-RU"/>
        </w:rPr>
        <w:t>ПЕРЕЧЕНЬ УСЛОВНЫХ ОБОЗНАЧЕНИЙ И СОКРАЩЕНИЙ</w:t>
      </w:r>
    </w:p>
    <w:p w14:paraId="1585781A" w14:textId="77777777" w:rsidR="00121DCB" w:rsidRPr="00121DCB" w:rsidRDefault="00121DCB" w:rsidP="008825A9">
      <w:pPr>
        <w:ind w:firstLine="567"/>
        <w:jc w:val="both"/>
        <w:rPr>
          <w:sz w:val="28"/>
          <w:szCs w:val="28"/>
          <w:highlight w:val="yellow"/>
          <w:lang w:val="ru-RU"/>
        </w:rPr>
      </w:pPr>
    </w:p>
    <w:p w14:paraId="474E2048" w14:textId="01643212" w:rsidR="008825A9" w:rsidRDefault="008825A9" w:rsidP="008825A9">
      <w:pPr>
        <w:spacing w:line="276" w:lineRule="auto"/>
        <w:jc w:val="both"/>
        <w:rPr>
          <w:sz w:val="28"/>
          <w:szCs w:val="28"/>
          <w:lang w:val="ru-RU"/>
        </w:rPr>
      </w:pPr>
      <w:r>
        <w:rPr>
          <w:sz w:val="28"/>
          <w:szCs w:val="28"/>
          <w:lang w:val="ru-RU"/>
        </w:rPr>
        <w:t xml:space="preserve">1) </w:t>
      </w:r>
      <w:r w:rsidRPr="008825A9">
        <w:rPr>
          <w:sz w:val="28"/>
          <w:szCs w:val="28"/>
          <w:lang w:val="ru-RU"/>
        </w:rPr>
        <w:t>Административный регламент</w:t>
      </w:r>
      <w:r>
        <w:rPr>
          <w:sz w:val="28"/>
          <w:szCs w:val="28"/>
          <w:lang w:val="ru-RU"/>
        </w:rPr>
        <w:t xml:space="preserve"> </w:t>
      </w:r>
      <w:r w:rsidRPr="006F0358">
        <w:rPr>
          <w:rFonts w:cs="Times New Roman"/>
          <w:sz w:val="28"/>
          <w:szCs w:val="28"/>
          <w:lang w:val="ru-RU"/>
        </w:rPr>
        <w:t>–</w:t>
      </w:r>
      <w:r>
        <w:rPr>
          <w:sz w:val="28"/>
          <w:szCs w:val="28"/>
          <w:lang w:val="ru-RU"/>
        </w:rPr>
        <w:t xml:space="preserve"> </w:t>
      </w:r>
      <w:r w:rsidRPr="008825A9">
        <w:rPr>
          <w:sz w:val="28"/>
          <w:szCs w:val="28"/>
          <w:lang w:val="ru-RU"/>
        </w:rPr>
        <w:t>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Pr>
          <w:sz w:val="28"/>
          <w:szCs w:val="28"/>
          <w:lang w:val="ru-RU"/>
        </w:rPr>
        <w:t>;</w:t>
      </w:r>
    </w:p>
    <w:p w14:paraId="7DDC3712" w14:textId="1422E060" w:rsidR="008825A9" w:rsidRDefault="008825A9" w:rsidP="008825A9">
      <w:pPr>
        <w:spacing w:line="276" w:lineRule="auto"/>
        <w:jc w:val="both"/>
        <w:rPr>
          <w:sz w:val="28"/>
          <w:szCs w:val="28"/>
          <w:lang w:val="ru-RU"/>
        </w:rPr>
      </w:pPr>
      <w:r>
        <w:rPr>
          <w:sz w:val="28"/>
          <w:szCs w:val="28"/>
          <w:lang w:val="ru-RU"/>
        </w:rPr>
        <w:t xml:space="preserve">2) </w:t>
      </w:r>
      <w:r w:rsidRPr="008825A9">
        <w:rPr>
          <w:sz w:val="28"/>
          <w:szCs w:val="28"/>
          <w:lang w:val="ru-RU"/>
        </w:rPr>
        <w:t>Администрация</w:t>
      </w:r>
      <w:r>
        <w:rPr>
          <w:sz w:val="28"/>
          <w:szCs w:val="28"/>
          <w:lang w:val="ru-RU"/>
        </w:rPr>
        <w:t xml:space="preserve"> </w:t>
      </w:r>
      <w:r w:rsidRPr="006F0358">
        <w:rPr>
          <w:rFonts w:cs="Times New Roman"/>
          <w:sz w:val="28"/>
          <w:szCs w:val="28"/>
          <w:lang w:val="ru-RU"/>
        </w:rPr>
        <w:t>–</w:t>
      </w:r>
      <w:r>
        <w:rPr>
          <w:sz w:val="28"/>
          <w:szCs w:val="28"/>
          <w:lang w:val="ru-RU"/>
        </w:rPr>
        <w:t xml:space="preserve"> </w:t>
      </w:r>
      <w:r w:rsidRPr="008825A9">
        <w:rPr>
          <w:sz w:val="28"/>
          <w:szCs w:val="28"/>
          <w:lang w:val="ru-RU"/>
        </w:rPr>
        <w:t>администрация городского округа город Елец</w:t>
      </w:r>
      <w:r>
        <w:rPr>
          <w:sz w:val="28"/>
          <w:szCs w:val="28"/>
          <w:lang w:val="ru-RU"/>
        </w:rPr>
        <w:t>;</w:t>
      </w:r>
    </w:p>
    <w:p w14:paraId="54FDFB32" w14:textId="29449D5E" w:rsidR="008825A9" w:rsidRDefault="008825A9" w:rsidP="008825A9">
      <w:pPr>
        <w:spacing w:line="276" w:lineRule="auto"/>
        <w:jc w:val="both"/>
        <w:rPr>
          <w:sz w:val="28"/>
          <w:szCs w:val="28"/>
          <w:lang w:val="ru-RU"/>
        </w:rPr>
      </w:pPr>
      <w:r>
        <w:rPr>
          <w:sz w:val="28"/>
          <w:szCs w:val="28"/>
          <w:lang w:val="ru-RU"/>
        </w:rPr>
        <w:t>3)</w:t>
      </w:r>
      <w:r w:rsidRPr="008825A9">
        <w:rPr>
          <w:sz w:val="28"/>
          <w:szCs w:val="28"/>
          <w:lang w:val="ru-RU"/>
        </w:rPr>
        <w:t>Комитет</w:t>
      </w:r>
      <w:r>
        <w:rPr>
          <w:sz w:val="28"/>
          <w:szCs w:val="28"/>
          <w:lang w:val="ru-RU"/>
        </w:rPr>
        <w:t xml:space="preserve"> </w:t>
      </w:r>
      <w:r w:rsidRPr="006F0358">
        <w:rPr>
          <w:rFonts w:cs="Times New Roman"/>
          <w:sz w:val="28"/>
          <w:szCs w:val="28"/>
          <w:lang w:val="ru-RU"/>
        </w:rPr>
        <w:t>–</w:t>
      </w:r>
      <w:r>
        <w:rPr>
          <w:sz w:val="28"/>
          <w:szCs w:val="28"/>
          <w:lang w:val="ru-RU"/>
        </w:rPr>
        <w:t xml:space="preserve"> </w:t>
      </w:r>
      <w:r w:rsidRPr="008825A9">
        <w:rPr>
          <w:sz w:val="28"/>
          <w:szCs w:val="28"/>
          <w:lang w:val="ru-RU"/>
        </w:rPr>
        <w:t>комитет архитектуры и градостроительства администрации городского округа город Елец</w:t>
      </w:r>
      <w:r>
        <w:rPr>
          <w:sz w:val="28"/>
          <w:szCs w:val="28"/>
          <w:lang w:val="ru-RU"/>
        </w:rPr>
        <w:t>;</w:t>
      </w:r>
    </w:p>
    <w:p w14:paraId="6B0B553E" w14:textId="228632E2" w:rsidR="008825A9" w:rsidRDefault="008825A9" w:rsidP="008825A9">
      <w:pPr>
        <w:spacing w:line="276" w:lineRule="auto"/>
        <w:jc w:val="both"/>
        <w:rPr>
          <w:sz w:val="28"/>
          <w:szCs w:val="28"/>
          <w:lang w:val="ru-RU"/>
        </w:rPr>
      </w:pPr>
      <w:r>
        <w:rPr>
          <w:sz w:val="28"/>
          <w:szCs w:val="28"/>
          <w:lang w:val="ru-RU"/>
        </w:rPr>
        <w:t xml:space="preserve">4) </w:t>
      </w:r>
      <w:r w:rsidRPr="008825A9">
        <w:rPr>
          <w:sz w:val="28"/>
          <w:szCs w:val="28"/>
          <w:lang w:val="ru-RU"/>
        </w:rPr>
        <w:t>Комиссия</w:t>
      </w:r>
      <w:r w:rsidRPr="008825A9">
        <w:rPr>
          <w:sz w:val="28"/>
          <w:szCs w:val="28"/>
          <w:lang w:val="ru-RU"/>
        </w:rPr>
        <w:tab/>
      </w:r>
      <w:r w:rsidRPr="006F0358">
        <w:rPr>
          <w:rFonts w:cs="Times New Roman"/>
          <w:sz w:val="28"/>
          <w:szCs w:val="28"/>
          <w:lang w:val="ru-RU"/>
        </w:rPr>
        <w:t>–</w:t>
      </w:r>
      <w:r>
        <w:rPr>
          <w:sz w:val="28"/>
          <w:szCs w:val="28"/>
          <w:lang w:val="ru-RU"/>
        </w:rPr>
        <w:t xml:space="preserve"> к</w:t>
      </w:r>
      <w:r w:rsidRPr="008825A9">
        <w:rPr>
          <w:sz w:val="28"/>
          <w:szCs w:val="28"/>
          <w:lang w:val="ru-RU"/>
        </w:rPr>
        <w:t>омиссия по подготовке проекта Правил землепользования и застройки городского округа город Елец Липецкой области</w:t>
      </w:r>
      <w:r>
        <w:rPr>
          <w:sz w:val="28"/>
          <w:szCs w:val="28"/>
          <w:lang w:val="ru-RU"/>
        </w:rPr>
        <w:t>;</w:t>
      </w:r>
    </w:p>
    <w:p w14:paraId="13E42074" w14:textId="60C3EF78" w:rsidR="008825A9" w:rsidRDefault="008825A9" w:rsidP="008825A9">
      <w:pPr>
        <w:spacing w:line="276" w:lineRule="auto"/>
        <w:jc w:val="both"/>
        <w:rPr>
          <w:sz w:val="28"/>
          <w:szCs w:val="28"/>
          <w:lang w:val="ru-RU"/>
        </w:rPr>
      </w:pPr>
      <w:r>
        <w:rPr>
          <w:sz w:val="28"/>
          <w:szCs w:val="28"/>
          <w:lang w:val="ru-RU"/>
        </w:rPr>
        <w:t xml:space="preserve">5) </w:t>
      </w:r>
      <w:r w:rsidRPr="008825A9">
        <w:rPr>
          <w:sz w:val="28"/>
          <w:szCs w:val="28"/>
          <w:lang w:val="ru-RU"/>
        </w:rPr>
        <w:t>Заявитель</w:t>
      </w:r>
      <w:r>
        <w:rPr>
          <w:sz w:val="28"/>
          <w:szCs w:val="28"/>
          <w:lang w:val="ru-RU"/>
        </w:rPr>
        <w:t xml:space="preserve"> </w:t>
      </w:r>
      <w:r w:rsidRPr="006F0358">
        <w:rPr>
          <w:rFonts w:cs="Times New Roman"/>
          <w:sz w:val="28"/>
          <w:szCs w:val="28"/>
          <w:lang w:val="ru-RU"/>
        </w:rPr>
        <w:t>–</w:t>
      </w:r>
      <w:r>
        <w:rPr>
          <w:sz w:val="28"/>
          <w:szCs w:val="28"/>
          <w:lang w:val="ru-RU"/>
        </w:rPr>
        <w:t xml:space="preserve"> </w:t>
      </w:r>
      <w:r w:rsidRPr="008825A9">
        <w:rPr>
          <w:sz w:val="28"/>
          <w:szCs w:val="28"/>
          <w:lang w:val="ru-RU"/>
        </w:rPr>
        <w:t>правообладатель земельного участка, имеющий право на обращение за предоставлением муниципальной услуги в соответствии со статьей 40 Градостроительного кодекса Российской Федерации, либо его представитель, полномочия которого подтверждены в установленном порядке</w:t>
      </w:r>
      <w:r>
        <w:rPr>
          <w:sz w:val="28"/>
          <w:szCs w:val="28"/>
          <w:lang w:val="ru-RU"/>
        </w:rPr>
        <w:t>;</w:t>
      </w:r>
    </w:p>
    <w:p w14:paraId="32A82B83" w14:textId="001803DF" w:rsidR="008825A9" w:rsidRDefault="008825A9" w:rsidP="008825A9">
      <w:pPr>
        <w:spacing w:line="276" w:lineRule="auto"/>
        <w:jc w:val="both"/>
        <w:rPr>
          <w:sz w:val="28"/>
          <w:szCs w:val="28"/>
          <w:lang w:val="ru-RU"/>
        </w:rPr>
      </w:pPr>
      <w:r>
        <w:rPr>
          <w:sz w:val="28"/>
          <w:szCs w:val="28"/>
          <w:lang w:val="ru-RU"/>
        </w:rPr>
        <w:t xml:space="preserve">5) </w:t>
      </w:r>
      <w:r w:rsidRPr="008825A9">
        <w:rPr>
          <w:sz w:val="28"/>
          <w:szCs w:val="28"/>
          <w:lang w:val="ru-RU"/>
        </w:rPr>
        <w:t>Муниципальная услуга</w:t>
      </w:r>
      <w:r>
        <w:rPr>
          <w:sz w:val="28"/>
          <w:szCs w:val="28"/>
          <w:lang w:val="ru-RU"/>
        </w:rPr>
        <w:t xml:space="preserve"> </w:t>
      </w:r>
      <w:r w:rsidRPr="006F0358">
        <w:rPr>
          <w:rFonts w:cs="Times New Roman"/>
          <w:sz w:val="28"/>
          <w:szCs w:val="28"/>
          <w:lang w:val="ru-RU"/>
        </w:rPr>
        <w:t>–</w:t>
      </w:r>
      <w:r>
        <w:rPr>
          <w:sz w:val="28"/>
          <w:szCs w:val="28"/>
          <w:lang w:val="ru-RU"/>
        </w:rPr>
        <w:t xml:space="preserve"> </w:t>
      </w:r>
      <w:r w:rsidRPr="008825A9">
        <w:rPr>
          <w:sz w:val="28"/>
          <w:szCs w:val="28"/>
          <w:lang w:val="ru-RU"/>
        </w:rPr>
        <w:t>муниципальная услуга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Pr>
          <w:sz w:val="28"/>
          <w:szCs w:val="28"/>
          <w:lang w:val="ru-RU"/>
        </w:rPr>
        <w:t>;</w:t>
      </w:r>
    </w:p>
    <w:p w14:paraId="4F42BDA8" w14:textId="5F8235C5" w:rsidR="008825A9" w:rsidRDefault="008825A9" w:rsidP="008825A9">
      <w:pPr>
        <w:spacing w:line="276" w:lineRule="auto"/>
        <w:jc w:val="both"/>
        <w:rPr>
          <w:sz w:val="28"/>
          <w:szCs w:val="28"/>
          <w:lang w:val="ru-RU"/>
        </w:rPr>
      </w:pPr>
      <w:r>
        <w:rPr>
          <w:sz w:val="28"/>
          <w:szCs w:val="28"/>
          <w:lang w:val="ru-RU"/>
        </w:rPr>
        <w:t xml:space="preserve">6) </w:t>
      </w:r>
      <w:r w:rsidRPr="008825A9">
        <w:rPr>
          <w:sz w:val="28"/>
          <w:szCs w:val="28"/>
          <w:lang w:val="ru-RU"/>
        </w:rPr>
        <w:t>Разрешение</w:t>
      </w:r>
      <w:r>
        <w:rPr>
          <w:sz w:val="28"/>
          <w:szCs w:val="28"/>
          <w:lang w:val="ru-RU"/>
        </w:rPr>
        <w:t xml:space="preserve"> </w:t>
      </w:r>
      <w:r w:rsidRPr="006F0358">
        <w:rPr>
          <w:rFonts w:cs="Times New Roman"/>
          <w:sz w:val="28"/>
          <w:szCs w:val="28"/>
          <w:lang w:val="ru-RU"/>
        </w:rPr>
        <w:t>–</w:t>
      </w:r>
      <w:r>
        <w:rPr>
          <w:sz w:val="28"/>
          <w:szCs w:val="28"/>
          <w:lang w:val="ru-RU"/>
        </w:rPr>
        <w:t xml:space="preserve"> </w:t>
      </w:r>
      <w:r w:rsidRPr="008825A9">
        <w:rPr>
          <w:sz w:val="28"/>
          <w:szCs w:val="28"/>
          <w:lang w:val="ru-RU"/>
        </w:rPr>
        <w:t>разрешение на отклонение от предельных параметров разрешенного строительства, реконструкции объекта капитального строительства</w:t>
      </w:r>
      <w:r>
        <w:rPr>
          <w:sz w:val="28"/>
          <w:szCs w:val="28"/>
          <w:lang w:val="ru-RU"/>
        </w:rPr>
        <w:t>;</w:t>
      </w:r>
    </w:p>
    <w:p w14:paraId="0C80ECE6" w14:textId="6DD1FD9F" w:rsidR="008825A9" w:rsidRDefault="008825A9" w:rsidP="008825A9">
      <w:pPr>
        <w:spacing w:line="276" w:lineRule="auto"/>
        <w:jc w:val="both"/>
        <w:rPr>
          <w:sz w:val="28"/>
          <w:szCs w:val="28"/>
          <w:lang w:val="ru-RU"/>
        </w:rPr>
      </w:pPr>
      <w:r>
        <w:rPr>
          <w:sz w:val="28"/>
          <w:szCs w:val="28"/>
          <w:lang w:val="ru-RU"/>
        </w:rPr>
        <w:t xml:space="preserve">7) </w:t>
      </w:r>
      <w:r w:rsidRPr="008825A9">
        <w:rPr>
          <w:sz w:val="28"/>
          <w:szCs w:val="28"/>
          <w:lang w:val="ru-RU"/>
        </w:rPr>
        <w:t>Запрос (заявление)</w:t>
      </w:r>
      <w:r>
        <w:rPr>
          <w:sz w:val="28"/>
          <w:szCs w:val="28"/>
          <w:lang w:val="ru-RU"/>
        </w:rPr>
        <w:t xml:space="preserve"> </w:t>
      </w:r>
      <w:r w:rsidRPr="006F0358">
        <w:rPr>
          <w:rFonts w:cs="Times New Roman"/>
          <w:sz w:val="28"/>
          <w:szCs w:val="28"/>
          <w:lang w:val="ru-RU"/>
        </w:rPr>
        <w:t>–</w:t>
      </w:r>
      <w:r>
        <w:rPr>
          <w:sz w:val="28"/>
          <w:szCs w:val="28"/>
          <w:lang w:val="ru-RU"/>
        </w:rPr>
        <w:t xml:space="preserve"> </w:t>
      </w:r>
      <w:r w:rsidRPr="008825A9">
        <w:rPr>
          <w:sz w:val="28"/>
          <w:szCs w:val="28"/>
          <w:lang w:val="ru-RU"/>
        </w:rPr>
        <w:t>заявление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w:t>
      </w:r>
      <w:r>
        <w:rPr>
          <w:sz w:val="28"/>
          <w:szCs w:val="28"/>
          <w:lang w:val="ru-RU"/>
        </w:rPr>
        <w:t>;</w:t>
      </w:r>
    </w:p>
    <w:p w14:paraId="165BC608" w14:textId="43018E58" w:rsidR="008825A9" w:rsidRDefault="008825A9" w:rsidP="008825A9">
      <w:pPr>
        <w:spacing w:line="276" w:lineRule="auto"/>
        <w:jc w:val="both"/>
        <w:rPr>
          <w:sz w:val="28"/>
          <w:szCs w:val="28"/>
          <w:lang w:val="ru-RU"/>
        </w:rPr>
      </w:pPr>
      <w:r>
        <w:rPr>
          <w:sz w:val="28"/>
          <w:szCs w:val="28"/>
          <w:lang w:val="ru-RU"/>
        </w:rPr>
        <w:t xml:space="preserve">8) </w:t>
      </w:r>
      <w:r w:rsidRPr="008825A9">
        <w:rPr>
          <w:sz w:val="28"/>
          <w:szCs w:val="28"/>
          <w:lang w:val="ru-RU"/>
        </w:rPr>
        <w:t>МФЦ</w:t>
      </w:r>
      <w:r>
        <w:rPr>
          <w:sz w:val="28"/>
          <w:szCs w:val="28"/>
          <w:lang w:val="ru-RU"/>
        </w:rPr>
        <w:t xml:space="preserve"> </w:t>
      </w:r>
      <w:r w:rsidRPr="006F0358">
        <w:rPr>
          <w:rFonts w:cs="Times New Roman"/>
          <w:sz w:val="28"/>
          <w:szCs w:val="28"/>
          <w:lang w:val="ru-RU"/>
        </w:rPr>
        <w:t>–</w:t>
      </w:r>
      <w:r>
        <w:rPr>
          <w:sz w:val="28"/>
          <w:szCs w:val="28"/>
          <w:lang w:val="ru-RU"/>
        </w:rPr>
        <w:t xml:space="preserve"> </w:t>
      </w:r>
      <w:r w:rsidRPr="008825A9">
        <w:rPr>
          <w:sz w:val="28"/>
          <w:szCs w:val="28"/>
          <w:lang w:val="ru-RU"/>
        </w:rPr>
        <w:t>областное бюджетное учреждение «Уполномоченный многофункциональный центр по предоставлению государственных и муниципальных услуг Липецкой области» и его структурные подразделения</w:t>
      </w:r>
      <w:r>
        <w:rPr>
          <w:sz w:val="28"/>
          <w:szCs w:val="28"/>
          <w:lang w:val="ru-RU"/>
        </w:rPr>
        <w:t>;</w:t>
      </w:r>
    </w:p>
    <w:p w14:paraId="0F07F056" w14:textId="0464A11E" w:rsidR="008825A9" w:rsidRDefault="008825A9" w:rsidP="008825A9">
      <w:pPr>
        <w:spacing w:line="276" w:lineRule="auto"/>
        <w:jc w:val="both"/>
        <w:rPr>
          <w:sz w:val="28"/>
          <w:szCs w:val="28"/>
          <w:lang w:val="ru-RU"/>
        </w:rPr>
      </w:pPr>
      <w:r>
        <w:rPr>
          <w:sz w:val="28"/>
          <w:szCs w:val="28"/>
          <w:lang w:val="ru-RU"/>
        </w:rPr>
        <w:t xml:space="preserve">8) </w:t>
      </w:r>
      <w:r w:rsidRPr="008825A9">
        <w:rPr>
          <w:sz w:val="28"/>
          <w:szCs w:val="28"/>
          <w:lang w:val="ru-RU"/>
        </w:rPr>
        <w:t>ЕПГУ</w:t>
      </w:r>
      <w:r>
        <w:rPr>
          <w:sz w:val="28"/>
          <w:szCs w:val="28"/>
          <w:lang w:val="ru-RU"/>
        </w:rPr>
        <w:t xml:space="preserve"> </w:t>
      </w:r>
      <w:r w:rsidRPr="006F0358">
        <w:rPr>
          <w:rFonts w:cs="Times New Roman"/>
          <w:sz w:val="28"/>
          <w:szCs w:val="28"/>
          <w:lang w:val="ru-RU"/>
        </w:rPr>
        <w:t>–</w:t>
      </w:r>
      <w:r>
        <w:rPr>
          <w:sz w:val="28"/>
          <w:szCs w:val="28"/>
          <w:lang w:val="ru-RU"/>
        </w:rPr>
        <w:t xml:space="preserve"> </w:t>
      </w:r>
      <w:r w:rsidRPr="008825A9">
        <w:rPr>
          <w:sz w:val="28"/>
          <w:szCs w:val="28"/>
          <w:lang w:val="ru-RU"/>
        </w:rPr>
        <w:t>федеральная государственная информационная система «Единый портал государственных и муниципальных услуг (функций)»</w:t>
      </w:r>
      <w:r>
        <w:rPr>
          <w:sz w:val="28"/>
          <w:szCs w:val="28"/>
          <w:lang w:val="ru-RU"/>
        </w:rPr>
        <w:t>;</w:t>
      </w:r>
    </w:p>
    <w:p w14:paraId="1BF7CE4F" w14:textId="5AAB8749" w:rsidR="008825A9" w:rsidRPr="008825A9" w:rsidRDefault="008825A9" w:rsidP="008825A9">
      <w:pPr>
        <w:spacing w:line="276" w:lineRule="auto"/>
        <w:jc w:val="both"/>
        <w:rPr>
          <w:sz w:val="28"/>
          <w:szCs w:val="28"/>
          <w:lang w:val="ru-RU"/>
        </w:rPr>
      </w:pPr>
      <w:r>
        <w:rPr>
          <w:sz w:val="28"/>
          <w:szCs w:val="28"/>
          <w:lang w:val="ru-RU"/>
        </w:rPr>
        <w:t xml:space="preserve">9) </w:t>
      </w:r>
      <w:r w:rsidRPr="008825A9">
        <w:rPr>
          <w:sz w:val="28"/>
          <w:szCs w:val="28"/>
          <w:lang w:val="ru-RU"/>
        </w:rPr>
        <w:t>ЕГРН</w:t>
      </w:r>
      <w:r>
        <w:rPr>
          <w:sz w:val="28"/>
          <w:szCs w:val="28"/>
          <w:lang w:val="ru-RU"/>
        </w:rPr>
        <w:t xml:space="preserve"> </w:t>
      </w:r>
      <w:r w:rsidRPr="006F0358">
        <w:rPr>
          <w:rFonts w:cs="Times New Roman"/>
          <w:sz w:val="28"/>
          <w:szCs w:val="28"/>
          <w:lang w:val="ru-RU"/>
        </w:rPr>
        <w:t>–</w:t>
      </w:r>
      <w:r>
        <w:rPr>
          <w:sz w:val="28"/>
          <w:szCs w:val="28"/>
          <w:lang w:val="ru-RU"/>
        </w:rPr>
        <w:t xml:space="preserve"> </w:t>
      </w:r>
      <w:r w:rsidRPr="008825A9">
        <w:rPr>
          <w:sz w:val="28"/>
          <w:szCs w:val="28"/>
          <w:lang w:val="ru-RU"/>
        </w:rPr>
        <w:t>Единый государственный реестр недвижимости</w:t>
      </w:r>
      <w:r>
        <w:rPr>
          <w:sz w:val="28"/>
          <w:szCs w:val="28"/>
          <w:lang w:val="ru-RU"/>
        </w:rPr>
        <w:t>;</w:t>
      </w:r>
    </w:p>
    <w:p w14:paraId="0CB26CD7" w14:textId="0B8548E2" w:rsidR="008825A9" w:rsidRPr="008825A9" w:rsidRDefault="008825A9" w:rsidP="008825A9">
      <w:pPr>
        <w:spacing w:line="276" w:lineRule="auto"/>
        <w:jc w:val="both"/>
        <w:rPr>
          <w:sz w:val="28"/>
          <w:szCs w:val="28"/>
          <w:lang w:val="ru-RU"/>
        </w:rPr>
      </w:pPr>
      <w:r>
        <w:rPr>
          <w:sz w:val="28"/>
          <w:szCs w:val="28"/>
          <w:lang w:val="ru-RU"/>
        </w:rPr>
        <w:lastRenderedPageBreak/>
        <w:t xml:space="preserve">10) </w:t>
      </w:r>
      <w:r w:rsidRPr="008825A9">
        <w:rPr>
          <w:sz w:val="28"/>
          <w:szCs w:val="28"/>
          <w:lang w:val="ru-RU"/>
        </w:rPr>
        <w:t>ЕГРЮЛ</w:t>
      </w:r>
      <w:r w:rsidRPr="008825A9">
        <w:rPr>
          <w:sz w:val="28"/>
          <w:szCs w:val="28"/>
          <w:lang w:val="ru-RU"/>
        </w:rPr>
        <w:tab/>
      </w:r>
      <w:r>
        <w:rPr>
          <w:sz w:val="28"/>
          <w:szCs w:val="28"/>
          <w:lang w:val="ru-RU"/>
        </w:rPr>
        <w:t xml:space="preserve"> </w:t>
      </w:r>
      <w:r w:rsidRPr="006F0358">
        <w:rPr>
          <w:rFonts w:cs="Times New Roman"/>
          <w:sz w:val="28"/>
          <w:szCs w:val="28"/>
          <w:lang w:val="ru-RU"/>
        </w:rPr>
        <w:t>–</w:t>
      </w:r>
      <w:r>
        <w:rPr>
          <w:sz w:val="28"/>
          <w:szCs w:val="28"/>
          <w:lang w:val="ru-RU"/>
        </w:rPr>
        <w:t xml:space="preserve"> </w:t>
      </w:r>
      <w:r w:rsidRPr="008825A9">
        <w:rPr>
          <w:sz w:val="28"/>
          <w:szCs w:val="28"/>
          <w:lang w:val="ru-RU"/>
        </w:rPr>
        <w:t>Единый государственный реестр юридических лиц</w:t>
      </w:r>
      <w:r>
        <w:rPr>
          <w:sz w:val="28"/>
          <w:szCs w:val="28"/>
          <w:lang w:val="ru-RU"/>
        </w:rPr>
        <w:t>;</w:t>
      </w:r>
    </w:p>
    <w:p w14:paraId="35232597" w14:textId="1472F27C" w:rsidR="008825A9" w:rsidRDefault="008825A9" w:rsidP="008825A9">
      <w:pPr>
        <w:spacing w:line="276" w:lineRule="auto"/>
        <w:jc w:val="both"/>
        <w:rPr>
          <w:sz w:val="28"/>
          <w:szCs w:val="28"/>
          <w:lang w:val="ru-RU"/>
        </w:rPr>
      </w:pPr>
      <w:r>
        <w:rPr>
          <w:sz w:val="28"/>
          <w:szCs w:val="28"/>
          <w:lang w:val="ru-RU"/>
        </w:rPr>
        <w:t xml:space="preserve">11) </w:t>
      </w:r>
      <w:r w:rsidRPr="008825A9">
        <w:rPr>
          <w:sz w:val="28"/>
          <w:szCs w:val="28"/>
          <w:lang w:val="ru-RU"/>
        </w:rPr>
        <w:t>ГИСОГД</w:t>
      </w:r>
      <w:r>
        <w:rPr>
          <w:sz w:val="28"/>
          <w:szCs w:val="28"/>
          <w:lang w:val="ru-RU"/>
        </w:rPr>
        <w:t xml:space="preserve"> ЛО </w:t>
      </w:r>
      <w:r w:rsidRPr="006F0358">
        <w:rPr>
          <w:rFonts w:cs="Times New Roman"/>
          <w:sz w:val="28"/>
          <w:szCs w:val="28"/>
          <w:lang w:val="ru-RU"/>
        </w:rPr>
        <w:t>–</w:t>
      </w:r>
      <w:r>
        <w:rPr>
          <w:sz w:val="28"/>
          <w:szCs w:val="28"/>
          <w:lang w:val="ru-RU"/>
        </w:rPr>
        <w:t xml:space="preserve"> </w:t>
      </w:r>
      <w:r w:rsidRPr="008825A9">
        <w:rPr>
          <w:sz w:val="28"/>
          <w:szCs w:val="28"/>
          <w:lang w:val="ru-RU"/>
        </w:rPr>
        <w:t>государственная информационная система обеспечения градостроительной деятельности</w:t>
      </w:r>
      <w:r>
        <w:rPr>
          <w:sz w:val="28"/>
          <w:szCs w:val="28"/>
          <w:lang w:val="ru-RU"/>
        </w:rPr>
        <w:t xml:space="preserve"> Липецкой области;</w:t>
      </w:r>
    </w:p>
    <w:p w14:paraId="6DF230BA" w14:textId="5721E514" w:rsidR="008825A9" w:rsidRPr="008825A9" w:rsidRDefault="008825A9" w:rsidP="008825A9">
      <w:pPr>
        <w:spacing w:line="276" w:lineRule="auto"/>
        <w:jc w:val="both"/>
        <w:rPr>
          <w:sz w:val="28"/>
          <w:szCs w:val="28"/>
          <w:lang w:val="ru-RU"/>
        </w:rPr>
      </w:pPr>
      <w:r>
        <w:rPr>
          <w:sz w:val="28"/>
          <w:szCs w:val="28"/>
          <w:lang w:val="ru-RU"/>
        </w:rPr>
        <w:t xml:space="preserve">12) </w:t>
      </w:r>
      <w:r w:rsidRPr="008825A9">
        <w:rPr>
          <w:sz w:val="28"/>
          <w:szCs w:val="28"/>
          <w:lang w:val="ru-RU"/>
        </w:rPr>
        <w:t>ГрК РФ</w:t>
      </w:r>
      <w:r w:rsidRPr="008825A9">
        <w:rPr>
          <w:sz w:val="28"/>
          <w:szCs w:val="28"/>
          <w:lang w:val="ru-RU"/>
        </w:rPr>
        <w:tab/>
      </w:r>
      <w:r w:rsidRPr="006F0358">
        <w:rPr>
          <w:rFonts w:cs="Times New Roman"/>
          <w:sz w:val="28"/>
          <w:szCs w:val="28"/>
          <w:lang w:val="ru-RU"/>
        </w:rPr>
        <w:t>–</w:t>
      </w:r>
      <w:r>
        <w:rPr>
          <w:rFonts w:cs="Times New Roman"/>
          <w:sz w:val="28"/>
          <w:szCs w:val="28"/>
          <w:lang w:val="ru-RU"/>
        </w:rPr>
        <w:t xml:space="preserve"> </w:t>
      </w:r>
      <w:r w:rsidRPr="008825A9">
        <w:rPr>
          <w:sz w:val="28"/>
          <w:szCs w:val="28"/>
          <w:lang w:val="ru-RU"/>
        </w:rPr>
        <w:t>Градостроительный кодекс Российской Федерации</w:t>
      </w:r>
      <w:r>
        <w:rPr>
          <w:sz w:val="28"/>
          <w:szCs w:val="28"/>
          <w:lang w:val="ru-RU"/>
        </w:rPr>
        <w:t>;</w:t>
      </w:r>
    </w:p>
    <w:p w14:paraId="3252C124" w14:textId="1584F46C" w:rsidR="00CC6B3D" w:rsidRPr="00CC6B3D" w:rsidRDefault="008825A9" w:rsidP="008825A9">
      <w:pPr>
        <w:spacing w:line="276" w:lineRule="auto"/>
        <w:jc w:val="both"/>
        <w:rPr>
          <w:sz w:val="28"/>
          <w:szCs w:val="28"/>
          <w:lang w:val="ru-RU"/>
        </w:rPr>
      </w:pPr>
      <w:r>
        <w:rPr>
          <w:sz w:val="28"/>
          <w:szCs w:val="28"/>
          <w:lang w:val="ru-RU"/>
        </w:rPr>
        <w:t xml:space="preserve">13) </w:t>
      </w:r>
      <w:r w:rsidRPr="008825A9">
        <w:rPr>
          <w:sz w:val="28"/>
          <w:szCs w:val="28"/>
          <w:lang w:val="ru-RU"/>
        </w:rPr>
        <w:t>ЭП</w:t>
      </w:r>
      <w:r>
        <w:rPr>
          <w:sz w:val="28"/>
          <w:szCs w:val="28"/>
          <w:lang w:val="ru-RU"/>
        </w:rPr>
        <w:t xml:space="preserve"> </w:t>
      </w:r>
      <w:r w:rsidRPr="006F0358">
        <w:rPr>
          <w:rFonts w:cs="Times New Roman"/>
          <w:sz w:val="28"/>
          <w:szCs w:val="28"/>
          <w:lang w:val="ru-RU"/>
        </w:rPr>
        <w:t>–</w:t>
      </w:r>
      <w:r>
        <w:rPr>
          <w:sz w:val="28"/>
          <w:szCs w:val="28"/>
          <w:lang w:val="ru-RU"/>
        </w:rPr>
        <w:t xml:space="preserve"> </w:t>
      </w:r>
      <w:r w:rsidRPr="008825A9">
        <w:rPr>
          <w:sz w:val="28"/>
          <w:szCs w:val="28"/>
          <w:lang w:val="ru-RU"/>
        </w:rPr>
        <w:t>электронная подпись</w:t>
      </w:r>
      <w:r>
        <w:rPr>
          <w:sz w:val="28"/>
          <w:szCs w:val="28"/>
          <w:lang w:val="ru-RU"/>
        </w:rPr>
        <w:t>.</w:t>
      </w:r>
      <w:r w:rsidRPr="008825A9">
        <w:rPr>
          <w:sz w:val="28"/>
          <w:szCs w:val="28"/>
          <w:highlight w:val="yellow"/>
          <w:lang w:val="ru-RU"/>
        </w:rPr>
        <w:t xml:space="preserve"> </w:t>
      </w:r>
      <w:r w:rsidR="00121DCB" w:rsidRPr="00121DCB">
        <w:rPr>
          <w:sz w:val="28"/>
          <w:szCs w:val="28"/>
          <w:highlight w:val="yellow"/>
          <w:lang w:val="ru-RU"/>
        </w:rPr>
        <w:br w:type="page"/>
      </w:r>
    </w:p>
    <w:p w14:paraId="2EB51A8B" w14:textId="05D8DAB7" w:rsidR="008825A9" w:rsidRPr="00CC6B3D" w:rsidRDefault="008825A9" w:rsidP="008825A9">
      <w:pPr>
        <w:spacing w:line="276" w:lineRule="auto"/>
        <w:ind w:firstLine="0"/>
        <w:jc w:val="right"/>
        <w:rPr>
          <w:sz w:val="28"/>
          <w:szCs w:val="28"/>
          <w:lang w:val="ru-RU"/>
        </w:rPr>
      </w:pPr>
      <w:r w:rsidRPr="00CC6B3D">
        <w:rPr>
          <w:sz w:val="28"/>
          <w:szCs w:val="28"/>
          <w:lang w:val="ru-RU"/>
        </w:rPr>
        <w:lastRenderedPageBreak/>
        <w:t xml:space="preserve">Приложение № </w:t>
      </w:r>
      <w:r>
        <w:rPr>
          <w:sz w:val="28"/>
          <w:szCs w:val="28"/>
          <w:lang w:val="ru-RU"/>
        </w:rPr>
        <w:t>2</w:t>
      </w:r>
    </w:p>
    <w:p w14:paraId="74C8226E" w14:textId="77777777" w:rsidR="008825A9" w:rsidRDefault="008825A9" w:rsidP="008825A9">
      <w:pPr>
        <w:spacing w:line="276" w:lineRule="auto"/>
        <w:ind w:firstLine="0"/>
        <w:jc w:val="right"/>
        <w:rPr>
          <w:sz w:val="28"/>
          <w:szCs w:val="28"/>
          <w:lang w:val="ru-RU"/>
        </w:rPr>
      </w:pPr>
      <w:r w:rsidRPr="00CC6B3D">
        <w:rPr>
          <w:sz w:val="28"/>
          <w:szCs w:val="28"/>
          <w:lang w:val="ru-RU"/>
        </w:rPr>
        <w:t>к Административному регламенту</w:t>
      </w:r>
    </w:p>
    <w:p w14:paraId="3CDDD14B" w14:textId="77777777" w:rsidR="008825A9" w:rsidRDefault="008825A9" w:rsidP="008825A9">
      <w:pPr>
        <w:spacing w:line="276" w:lineRule="auto"/>
        <w:ind w:firstLine="0"/>
        <w:jc w:val="right"/>
        <w:rPr>
          <w:sz w:val="28"/>
          <w:szCs w:val="28"/>
          <w:lang w:val="ru-RU"/>
        </w:rPr>
      </w:pPr>
      <w:r w:rsidRPr="00C11E42">
        <w:rPr>
          <w:sz w:val="28"/>
          <w:szCs w:val="28"/>
          <w:lang w:val="ru-RU"/>
        </w:rPr>
        <w:t>предоставления муниципальной</w:t>
      </w:r>
      <w:r>
        <w:rPr>
          <w:sz w:val="28"/>
          <w:szCs w:val="28"/>
          <w:lang w:val="ru-RU"/>
        </w:rPr>
        <w:t xml:space="preserve"> </w:t>
      </w:r>
      <w:r w:rsidRPr="00C11E42">
        <w:rPr>
          <w:sz w:val="28"/>
          <w:szCs w:val="28"/>
          <w:lang w:val="ru-RU"/>
        </w:rPr>
        <w:t>услуги</w:t>
      </w:r>
      <w:r>
        <w:rPr>
          <w:sz w:val="28"/>
          <w:szCs w:val="28"/>
          <w:lang w:val="ru-RU"/>
        </w:rPr>
        <w:t xml:space="preserve"> </w:t>
      </w:r>
      <w:r w:rsidRPr="00C11E42">
        <w:rPr>
          <w:sz w:val="28"/>
          <w:szCs w:val="28"/>
          <w:lang w:val="ru-RU"/>
        </w:rPr>
        <w:t>«Предоставление</w:t>
      </w:r>
    </w:p>
    <w:p w14:paraId="24B3037D" w14:textId="77777777" w:rsidR="008825A9" w:rsidRDefault="008825A9" w:rsidP="008825A9">
      <w:pPr>
        <w:spacing w:line="276" w:lineRule="auto"/>
        <w:ind w:firstLine="0"/>
        <w:jc w:val="right"/>
        <w:rPr>
          <w:sz w:val="28"/>
          <w:szCs w:val="28"/>
          <w:lang w:val="ru-RU"/>
        </w:rPr>
      </w:pPr>
      <w:r w:rsidRPr="00C11E42">
        <w:rPr>
          <w:sz w:val="28"/>
          <w:szCs w:val="28"/>
          <w:lang w:val="ru-RU"/>
        </w:rPr>
        <w:t xml:space="preserve"> разрешения на отклонение от предельных </w:t>
      </w:r>
    </w:p>
    <w:p w14:paraId="029992B4" w14:textId="77777777" w:rsidR="008825A9" w:rsidRDefault="008825A9" w:rsidP="008825A9">
      <w:pPr>
        <w:spacing w:line="276" w:lineRule="auto"/>
        <w:ind w:firstLine="0"/>
        <w:jc w:val="right"/>
        <w:rPr>
          <w:sz w:val="28"/>
          <w:szCs w:val="28"/>
          <w:lang w:val="ru-RU"/>
        </w:rPr>
      </w:pPr>
      <w:r w:rsidRPr="00C11E42">
        <w:rPr>
          <w:sz w:val="28"/>
          <w:szCs w:val="28"/>
          <w:lang w:val="ru-RU"/>
        </w:rPr>
        <w:t xml:space="preserve">параметров разрешенного строительства, </w:t>
      </w:r>
    </w:p>
    <w:p w14:paraId="589DB105" w14:textId="77777777" w:rsidR="008825A9" w:rsidRPr="00CC6B3D" w:rsidRDefault="008825A9" w:rsidP="008825A9">
      <w:pPr>
        <w:spacing w:line="276" w:lineRule="auto"/>
        <w:ind w:firstLine="0"/>
        <w:jc w:val="right"/>
        <w:rPr>
          <w:sz w:val="28"/>
          <w:szCs w:val="28"/>
          <w:lang w:val="ru-RU"/>
        </w:rPr>
      </w:pPr>
      <w:r w:rsidRPr="00C11E42">
        <w:rPr>
          <w:sz w:val="28"/>
          <w:szCs w:val="28"/>
          <w:lang w:val="ru-RU"/>
        </w:rPr>
        <w:t>реконструкции объектов капитального строительства»</w:t>
      </w:r>
    </w:p>
    <w:p w14:paraId="639ACA03" w14:textId="77777777" w:rsidR="008825A9" w:rsidRDefault="008825A9" w:rsidP="008825A9">
      <w:pPr>
        <w:spacing w:line="276" w:lineRule="auto"/>
        <w:ind w:firstLine="0"/>
        <w:rPr>
          <w:b/>
          <w:sz w:val="28"/>
          <w:szCs w:val="28"/>
          <w:lang w:val="ru-RU"/>
        </w:rPr>
      </w:pPr>
    </w:p>
    <w:p w14:paraId="1B874029" w14:textId="77777777" w:rsidR="008825A9" w:rsidRDefault="008825A9" w:rsidP="0055504B">
      <w:pPr>
        <w:spacing w:line="276" w:lineRule="auto"/>
        <w:ind w:firstLine="0"/>
        <w:jc w:val="center"/>
        <w:rPr>
          <w:b/>
          <w:sz w:val="28"/>
          <w:szCs w:val="28"/>
          <w:lang w:val="ru-RU"/>
        </w:rPr>
      </w:pPr>
    </w:p>
    <w:p w14:paraId="2BC845D1" w14:textId="4444B958" w:rsidR="009C7929" w:rsidRPr="00CC6B3D" w:rsidRDefault="00CA0BE6" w:rsidP="0055504B">
      <w:pPr>
        <w:spacing w:line="276" w:lineRule="auto"/>
        <w:ind w:firstLine="0"/>
        <w:jc w:val="center"/>
        <w:rPr>
          <w:sz w:val="28"/>
          <w:szCs w:val="28"/>
          <w:lang w:val="ru-RU"/>
        </w:rPr>
      </w:pPr>
      <w:r w:rsidRPr="00CC6B3D">
        <w:rPr>
          <w:b/>
          <w:sz w:val="28"/>
          <w:szCs w:val="28"/>
          <w:lang w:val="ru-RU"/>
        </w:rPr>
        <w:t>ПЕРЕЧЕНЬ КАТЕГОРИЙ (ПРИЗНАКОВ) ЗАЯВИТЕЛЕЙ</w:t>
      </w:r>
    </w:p>
    <w:tbl>
      <w:tblPr>
        <w:tblStyle w:val="aff0"/>
        <w:tblW w:w="0" w:type="auto"/>
        <w:jc w:val="center"/>
        <w:tblLook w:val="04A0" w:firstRow="1" w:lastRow="0" w:firstColumn="1" w:lastColumn="0" w:noHBand="0" w:noVBand="1"/>
      </w:tblPr>
      <w:tblGrid>
        <w:gridCol w:w="842"/>
        <w:gridCol w:w="4081"/>
        <w:gridCol w:w="2790"/>
        <w:gridCol w:w="2250"/>
      </w:tblGrid>
      <w:tr w:rsidR="009C7929" w:rsidRPr="00CC6B3D" w14:paraId="403C882A" w14:textId="77777777" w:rsidTr="00425988">
        <w:trPr>
          <w:jc w:val="center"/>
        </w:trPr>
        <w:tc>
          <w:tcPr>
            <w:tcW w:w="851" w:type="dxa"/>
            <w:vAlign w:val="center"/>
          </w:tcPr>
          <w:p w14:paraId="3D2B1E32" w14:textId="77777777" w:rsidR="009C7929" w:rsidRPr="0055504B" w:rsidRDefault="00CA0BE6" w:rsidP="0055504B">
            <w:pPr>
              <w:spacing w:line="276" w:lineRule="auto"/>
              <w:ind w:firstLine="0"/>
              <w:jc w:val="center"/>
              <w:rPr>
                <w:sz w:val="28"/>
                <w:szCs w:val="28"/>
              </w:rPr>
            </w:pPr>
            <w:r w:rsidRPr="0055504B">
              <w:rPr>
                <w:b/>
                <w:sz w:val="28"/>
                <w:szCs w:val="28"/>
              </w:rPr>
              <w:t>№</w:t>
            </w:r>
          </w:p>
        </w:tc>
        <w:tc>
          <w:tcPr>
            <w:tcW w:w="4129" w:type="dxa"/>
            <w:vAlign w:val="center"/>
          </w:tcPr>
          <w:p w14:paraId="3A3231A4" w14:textId="77777777" w:rsidR="009C7929" w:rsidRPr="0055504B" w:rsidRDefault="00CA0BE6" w:rsidP="0055504B">
            <w:pPr>
              <w:spacing w:line="276" w:lineRule="auto"/>
              <w:ind w:firstLine="0"/>
              <w:jc w:val="center"/>
              <w:rPr>
                <w:sz w:val="28"/>
                <w:szCs w:val="28"/>
              </w:rPr>
            </w:pPr>
            <w:r w:rsidRPr="0055504B">
              <w:rPr>
                <w:b/>
                <w:sz w:val="28"/>
                <w:szCs w:val="28"/>
              </w:rPr>
              <w:t>Результат предоставления муниципальной услуги</w:t>
            </w:r>
          </w:p>
        </w:tc>
        <w:tc>
          <w:tcPr>
            <w:tcW w:w="2812" w:type="dxa"/>
            <w:vAlign w:val="center"/>
          </w:tcPr>
          <w:p w14:paraId="32A73360" w14:textId="77777777" w:rsidR="009C7929" w:rsidRPr="0055504B" w:rsidRDefault="00CA0BE6" w:rsidP="0055504B">
            <w:pPr>
              <w:spacing w:line="276" w:lineRule="auto"/>
              <w:ind w:firstLine="0"/>
              <w:jc w:val="center"/>
              <w:rPr>
                <w:sz w:val="28"/>
                <w:szCs w:val="28"/>
              </w:rPr>
            </w:pPr>
            <w:r w:rsidRPr="0055504B">
              <w:rPr>
                <w:b/>
                <w:sz w:val="28"/>
                <w:szCs w:val="28"/>
              </w:rPr>
              <w:t>Отдельные признаки заявителя</w:t>
            </w:r>
          </w:p>
        </w:tc>
        <w:tc>
          <w:tcPr>
            <w:tcW w:w="2171" w:type="dxa"/>
            <w:vAlign w:val="center"/>
          </w:tcPr>
          <w:p w14:paraId="536AB8B3" w14:textId="77777777" w:rsidR="009C7929" w:rsidRPr="0055504B" w:rsidRDefault="00CA0BE6" w:rsidP="0055504B">
            <w:pPr>
              <w:spacing w:line="276" w:lineRule="auto"/>
              <w:ind w:firstLine="0"/>
              <w:jc w:val="center"/>
              <w:rPr>
                <w:sz w:val="28"/>
                <w:szCs w:val="28"/>
              </w:rPr>
            </w:pPr>
            <w:r w:rsidRPr="0055504B">
              <w:rPr>
                <w:b/>
                <w:sz w:val="28"/>
                <w:szCs w:val="28"/>
              </w:rPr>
              <w:t>Идентификатор категории</w:t>
            </w:r>
          </w:p>
        </w:tc>
      </w:tr>
      <w:tr w:rsidR="009C7929" w:rsidRPr="00CC6B3D" w14:paraId="37E3B8ED" w14:textId="77777777" w:rsidTr="00425988">
        <w:trPr>
          <w:jc w:val="center"/>
        </w:trPr>
        <w:tc>
          <w:tcPr>
            <w:tcW w:w="851" w:type="dxa"/>
          </w:tcPr>
          <w:p w14:paraId="6D4084A1" w14:textId="77777777" w:rsidR="009C7929" w:rsidRPr="0055504B" w:rsidRDefault="00CA0BE6" w:rsidP="00425988">
            <w:pPr>
              <w:spacing w:line="276" w:lineRule="auto"/>
              <w:ind w:firstLine="0"/>
              <w:jc w:val="center"/>
              <w:rPr>
                <w:sz w:val="28"/>
                <w:szCs w:val="28"/>
              </w:rPr>
            </w:pPr>
            <w:r w:rsidRPr="0055504B">
              <w:rPr>
                <w:sz w:val="28"/>
                <w:szCs w:val="28"/>
              </w:rPr>
              <w:t>1</w:t>
            </w:r>
          </w:p>
        </w:tc>
        <w:tc>
          <w:tcPr>
            <w:tcW w:w="4129" w:type="dxa"/>
          </w:tcPr>
          <w:p w14:paraId="5F2CF85E" w14:textId="1D86A860" w:rsidR="00CC6B3D" w:rsidRPr="0055504B" w:rsidRDefault="00CC6B3D" w:rsidP="00425988">
            <w:pPr>
              <w:spacing w:line="276" w:lineRule="auto"/>
              <w:ind w:firstLine="0"/>
              <w:rPr>
                <w:sz w:val="28"/>
                <w:szCs w:val="28"/>
                <w:lang w:val="ru-RU"/>
              </w:rPr>
            </w:pPr>
            <w:r w:rsidRPr="0055504B">
              <w:rPr>
                <w:sz w:val="28"/>
                <w:szCs w:val="28"/>
                <w:lang w:val="ru-RU"/>
              </w:rPr>
              <w:t xml:space="preserve">А) </w:t>
            </w:r>
            <w:r w:rsidR="00CA0BE6" w:rsidRPr="0055504B">
              <w:rPr>
                <w:sz w:val="28"/>
                <w:szCs w:val="28"/>
                <w:lang w:val="ru-RU"/>
              </w:rPr>
              <w:t>Предоставление разрешения</w:t>
            </w:r>
          </w:p>
          <w:p w14:paraId="5B410CEE" w14:textId="77777777" w:rsidR="009C7929" w:rsidRPr="0055504B" w:rsidRDefault="00CC6B3D" w:rsidP="00425988">
            <w:pPr>
              <w:spacing w:line="276" w:lineRule="auto"/>
              <w:ind w:firstLine="0"/>
              <w:rPr>
                <w:sz w:val="28"/>
                <w:szCs w:val="28"/>
                <w:lang w:val="ru-RU"/>
              </w:rPr>
            </w:pPr>
            <w:r w:rsidRPr="0055504B">
              <w:rPr>
                <w:sz w:val="28"/>
                <w:szCs w:val="28"/>
                <w:lang w:val="ru-RU"/>
              </w:rPr>
              <w:t>Б) О</w:t>
            </w:r>
            <w:r w:rsidR="00CA0BE6" w:rsidRPr="0055504B">
              <w:rPr>
                <w:sz w:val="28"/>
                <w:szCs w:val="28"/>
                <w:lang w:val="ru-RU"/>
              </w:rPr>
              <w:t>тказ в предоставлении разрешения</w:t>
            </w:r>
          </w:p>
        </w:tc>
        <w:tc>
          <w:tcPr>
            <w:tcW w:w="2812" w:type="dxa"/>
          </w:tcPr>
          <w:p w14:paraId="6999FE0B" w14:textId="77777777" w:rsidR="009C7929" w:rsidRPr="0055504B" w:rsidRDefault="00CA0BE6" w:rsidP="00425988">
            <w:pPr>
              <w:spacing w:line="276" w:lineRule="auto"/>
              <w:ind w:firstLine="0"/>
              <w:jc w:val="center"/>
              <w:rPr>
                <w:sz w:val="28"/>
                <w:szCs w:val="28"/>
              </w:rPr>
            </w:pPr>
            <w:r w:rsidRPr="0055504B">
              <w:rPr>
                <w:sz w:val="28"/>
                <w:szCs w:val="28"/>
              </w:rPr>
              <w:t>Физическое лицо, действующее лично</w:t>
            </w:r>
          </w:p>
        </w:tc>
        <w:tc>
          <w:tcPr>
            <w:tcW w:w="2171" w:type="dxa"/>
          </w:tcPr>
          <w:p w14:paraId="53B3E84D" w14:textId="77777777" w:rsidR="009C7929" w:rsidRPr="0055504B" w:rsidRDefault="00CA0BE6" w:rsidP="00425988">
            <w:pPr>
              <w:spacing w:line="276" w:lineRule="auto"/>
              <w:ind w:firstLine="0"/>
              <w:jc w:val="center"/>
              <w:rPr>
                <w:sz w:val="28"/>
                <w:szCs w:val="28"/>
              </w:rPr>
            </w:pPr>
            <w:r w:rsidRPr="0055504B">
              <w:rPr>
                <w:sz w:val="28"/>
                <w:szCs w:val="28"/>
              </w:rPr>
              <w:t>А</w:t>
            </w:r>
          </w:p>
        </w:tc>
      </w:tr>
      <w:tr w:rsidR="00CC6B3D" w:rsidRPr="00CC6B3D" w14:paraId="312D947B" w14:textId="77777777" w:rsidTr="00425988">
        <w:trPr>
          <w:jc w:val="center"/>
        </w:trPr>
        <w:tc>
          <w:tcPr>
            <w:tcW w:w="851" w:type="dxa"/>
          </w:tcPr>
          <w:p w14:paraId="363A259A" w14:textId="77777777" w:rsidR="00CC6B3D" w:rsidRPr="0055504B" w:rsidRDefault="00CC6B3D" w:rsidP="00425988">
            <w:pPr>
              <w:spacing w:line="276" w:lineRule="auto"/>
              <w:ind w:firstLine="0"/>
              <w:jc w:val="center"/>
              <w:rPr>
                <w:sz w:val="28"/>
                <w:szCs w:val="28"/>
              </w:rPr>
            </w:pPr>
            <w:r w:rsidRPr="0055504B">
              <w:rPr>
                <w:sz w:val="28"/>
                <w:szCs w:val="28"/>
              </w:rPr>
              <w:t>2</w:t>
            </w:r>
          </w:p>
        </w:tc>
        <w:tc>
          <w:tcPr>
            <w:tcW w:w="4129" w:type="dxa"/>
          </w:tcPr>
          <w:p w14:paraId="6FC1660D" w14:textId="51F63102" w:rsidR="00CC6B3D" w:rsidRPr="0055504B" w:rsidRDefault="00CC6B3D" w:rsidP="00425988">
            <w:pPr>
              <w:spacing w:line="276" w:lineRule="auto"/>
              <w:ind w:firstLine="0"/>
              <w:rPr>
                <w:sz w:val="28"/>
                <w:szCs w:val="28"/>
                <w:lang w:val="ru-RU"/>
              </w:rPr>
            </w:pPr>
            <w:r w:rsidRPr="0055504B">
              <w:rPr>
                <w:sz w:val="28"/>
                <w:szCs w:val="28"/>
                <w:lang w:val="ru-RU"/>
              </w:rPr>
              <w:t>А) Предоставление разрешения</w:t>
            </w:r>
          </w:p>
          <w:p w14:paraId="6974EA25" w14:textId="77777777" w:rsidR="00CC6B3D" w:rsidRPr="0055504B" w:rsidRDefault="00CC6B3D" w:rsidP="00425988">
            <w:pPr>
              <w:spacing w:line="276" w:lineRule="auto"/>
              <w:ind w:firstLine="0"/>
              <w:rPr>
                <w:sz w:val="28"/>
                <w:szCs w:val="28"/>
                <w:lang w:val="ru-RU"/>
              </w:rPr>
            </w:pPr>
            <w:r w:rsidRPr="0055504B">
              <w:rPr>
                <w:sz w:val="28"/>
                <w:szCs w:val="28"/>
                <w:lang w:val="ru-RU"/>
              </w:rPr>
              <w:t>Б) Отказ в предоставлении разрешения</w:t>
            </w:r>
          </w:p>
        </w:tc>
        <w:tc>
          <w:tcPr>
            <w:tcW w:w="2812" w:type="dxa"/>
          </w:tcPr>
          <w:p w14:paraId="45477D29" w14:textId="77777777" w:rsidR="00CC6B3D" w:rsidRPr="0055504B" w:rsidRDefault="00CC6B3D" w:rsidP="00425988">
            <w:pPr>
              <w:spacing w:line="276" w:lineRule="auto"/>
              <w:ind w:firstLine="0"/>
              <w:jc w:val="center"/>
              <w:rPr>
                <w:sz w:val="28"/>
                <w:szCs w:val="28"/>
                <w:lang w:val="ru-RU"/>
              </w:rPr>
            </w:pPr>
            <w:r w:rsidRPr="0055504B">
              <w:rPr>
                <w:sz w:val="28"/>
                <w:szCs w:val="28"/>
                <w:lang w:val="ru-RU"/>
              </w:rPr>
              <w:t>Юридическое лицо, от имени которого действует лицо без доверенности</w:t>
            </w:r>
          </w:p>
        </w:tc>
        <w:tc>
          <w:tcPr>
            <w:tcW w:w="2171" w:type="dxa"/>
          </w:tcPr>
          <w:p w14:paraId="62996110" w14:textId="77777777" w:rsidR="00CC6B3D" w:rsidRPr="0055504B" w:rsidRDefault="00CC6B3D" w:rsidP="00425988">
            <w:pPr>
              <w:spacing w:line="276" w:lineRule="auto"/>
              <w:ind w:firstLine="0"/>
              <w:jc w:val="center"/>
              <w:rPr>
                <w:sz w:val="28"/>
                <w:szCs w:val="28"/>
              </w:rPr>
            </w:pPr>
            <w:r w:rsidRPr="0055504B">
              <w:rPr>
                <w:sz w:val="28"/>
                <w:szCs w:val="28"/>
              </w:rPr>
              <w:t>Б</w:t>
            </w:r>
          </w:p>
        </w:tc>
      </w:tr>
      <w:tr w:rsidR="00CC6B3D" w:rsidRPr="00CC6B3D" w14:paraId="2918758B" w14:textId="77777777" w:rsidTr="00425988">
        <w:trPr>
          <w:jc w:val="center"/>
        </w:trPr>
        <w:tc>
          <w:tcPr>
            <w:tcW w:w="851" w:type="dxa"/>
          </w:tcPr>
          <w:p w14:paraId="3CA5FB37" w14:textId="77777777" w:rsidR="00CC6B3D" w:rsidRPr="0055504B" w:rsidRDefault="00CC6B3D" w:rsidP="00425988">
            <w:pPr>
              <w:spacing w:line="276" w:lineRule="auto"/>
              <w:ind w:firstLine="0"/>
              <w:jc w:val="center"/>
              <w:rPr>
                <w:sz w:val="28"/>
                <w:szCs w:val="28"/>
              </w:rPr>
            </w:pPr>
            <w:r w:rsidRPr="0055504B">
              <w:rPr>
                <w:sz w:val="28"/>
                <w:szCs w:val="28"/>
              </w:rPr>
              <w:t>3</w:t>
            </w:r>
          </w:p>
        </w:tc>
        <w:tc>
          <w:tcPr>
            <w:tcW w:w="4129" w:type="dxa"/>
          </w:tcPr>
          <w:p w14:paraId="46A3403A" w14:textId="6CC2F42A" w:rsidR="00CC6B3D" w:rsidRPr="0055504B" w:rsidRDefault="00CC6B3D" w:rsidP="00425988">
            <w:pPr>
              <w:spacing w:line="276" w:lineRule="auto"/>
              <w:ind w:firstLine="0"/>
              <w:rPr>
                <w:sz w:val="28"/>
                <w:szCs w:val="28"/>
                <w:lang w:val="ru-RU"/>
              </w:rPr>
            </w:pPr>
            <w:r w:rsidRPr="0055504B">
              <w:rPr>
                <w:sz w:val="28"/>
                <w:szCs w:val="28"/>
                <w:lang w:val="ru-RU"/>
              </w:rPr>
              <w:t>А) Предоставление разрешения</w:t>
            </w:r>
          </w:p>
          <w:p w14:paraId="7FE3C357" w14:textId="77777777" w:rsidR="00CC6B3D" w:rsidRPr="0055504B" w:rsidRDefault="00CC6B3D" w:rsidP="00425988">
            <w:pPr>
              <w:spacing w:line="276" w:lineRule="auto"/>
              <w:ind w:firstLine="0"/>
              <w:rPr>
                <w:sz w:val="28"/>
                <w:szCs w:val="28"/>
                <w:lang w:val="ru-RU"/>
              </w:rPr>
            </w:pPr>
            <w:r w:rsidRPr="0055504B">
              <w:rPr>
                <w:sz w:val="28"/>
                <w:szCs w:val="28"/>
                <w:lang w:val="ru-RU"/>
              </w:rPr>
              <w:t>Б) Отказ в предоставлении разрешения</w:t>
            </w:r>
          </w:p>
        </w:tc>
        <w:tc>
          <w:tcPr>
            <w:tcW w:w="2812" w:type="dxa"/>
          </w:tcPr>
          <w:p w14:paraId="5FC9CB60" w14:textId="77777777" w:rsidR="00CC6B3D" w:rsidRPr="0055504B" w:rsidRDefault="00CC6B3D" w:rsidP="00425988">
            <w:pPr>
              <w:spacing w:line="276" w:lineRule="auto"/>
              <w:ind w:firstLine="0"/>
              <w:jc w:val="center"/>
              <w:rPr>
                <w:sz w:val="28"/>
                <w:szCs w:val="28"/>
                <w:lang w:val="ru-RU"/>
              </w:rPr>
            </w:pPr>
            <w:r w:rsidRPr="0055504B">
              <w:rPr>
                <w:sz w:val="28"/>
                <w:szCs w:val="28"/>
                <w:lang w:val="ru-RU"/>
              </w:rPr>
              <w:t>Физическое лицо, действующее через представителя</w:t>
            </w:r>
          </w:p>
        </w:tc>
        <w:tc>
          <w:tcPr>
            <w:tcW w:w="2171" w:type="dxa"/>
          </w:tcPr>
          <w:p w14:paraId="5B8C1BEF" w14:textId="77777777" w:rsidR="00CC6B3D" w:rsidRPr="0055504B" w:rsidRDefault="00CC6B3D" w:rsidP="00425988">
            <w:pPr>
              <w:spacing w:line="276" w:lineRule="auto"/>
              <w:ind w:firstLine="0"/>
              <w:jc w:val="center"/>
              <w:rPr>
                <w:sz w:val="28"/>
                <w:szCs w:val="28"/>
              </w:rPr>
            </w:pPr>
            <w:r w:rsidRPr="0055504B">
              <w:rPr>
                <w:sz w:val="28"/>
                <w:szCs w:val="28"/>
              </w:rPr>
              <w:t>В</w:t>
            </w:r>
          </w:p>
        </w:tc>
      </w:tr>
      <w:tr w:rsidR="00CC6B3D" w:rsidRPr="00CC6B3D" w14:paraId="4DEDC15A" w14:textId="77777777" w:rsidTr="00425988">
        <w:trPr>
          <w:jc w:val="center"/>
        </w:trPr>
        <w:tc>
          <w:tcPr>
            <w:tcW w:w="851" w:type="dxa"/>
          </w:tcPr>
          <w:p w14:paraId="2A62278B" w14:textId="77777777" w:rsidR="00CC6B3D" w:rsidRPr="0055504B" w:rsidRDefault="00CC6B3D" w:rsidP="00425988">
            <w:pPr>
              <w:spacing w:line="276" w:lineRule="auto"/>
              <w:ind w:firstLine="0"/>
              <w:jc w:val="center"/>
              <w:rPr>
                <w:sz w:val="28"/>
                <w:szCs w:val="28"/>
              </w:rPr>
            </w:pPr>
            <w:r w:rsidRPr="0055504B">
              <w:rPr>
                <w:sz w:val="28"/>
                <w:szCs w:val="28"/>
              </w:rPr>
              <w:t>4</w:t>
            </w:r>
          </w:p>
        </w:tc>
        <w:tc>
          <w:tcPr>
            <w:tcW w:w="4129" w:type="dxa"/>
          </w:tcPr>
          <w:p w14:paraId="1293D55E" w14:textId="0E1DD251" w:rsidR="00CC6B3D" w:rsidRPr="0055504B" w:rsidRDefault="00CC6B3D" w:rsidP="00425988">
            <w:pPr>
              <w:spacing w:line="276" w:lineRule="auto"/>
              <w:ind w:firstLine="0"/>
              <w:rPr>
                <w:sz w:val="28"/>
                <w:szCs w:val="28"/>
                <w:lang w:val="ru-RU"/>
              </w:rPr>
            </w:pPr>
            <w:r w:rsidRPr="0055504B">
              <w:rPr>
                <w:sz w:val="28"/>
                <w:szCs w:val="28"/>
                <w:lang w:val="ru-RU"/>
              </w:rPr>
              <w:t>А) Предоставление разрешения</w:t>
            </w:r>
          </w:p>
          <w:p w14:paraId="4C6D30C5" w14:textId="77777777" w:rsidR="00CC6B3D" w:rsidRPr="0055504B" w:rsidRDefault="00CC6B3D" w:rsidP="00425988">
            <w:pPr>
              <w:spacing w:line="276" w:lineRule="auto"/>
              <w:ind w:firstLine="0"/>
              <w:rPr>
                <w:sz w:val="28"/>
                <w:szCs w:val="28"/>
                <w:lang w:val="ru-RU"/>
              </w:rPr>
            </w:pPr>
            <w:r w:rsidRPr="0055504B">
              <w:rPr>
                <w:sz w:val="28"/>
                <w:szCs w:val="28"/>
                <w:lang w:val="ru-RU"/>
              </w:rPr>
              <w:t>Б) Отказ в предоставлении разрешения</w:t>
            </w:r>
          </w:p>
        </w:tc>
        <w:tc>
          <w:tcPr>
            <w:tcW w:w="2812" w:type="dxa"/>
          </w:tcPr>
          <w:p w14:paraId="13F4C332" w14:textId="77777777" w:rsidR="00CC6B3D" w:rsidRPr="0055504B" w:rsidRDefault="00CC6B3D" w:rsidP="00425988">
            <w:pPr>
              <w:spacing w:line="276" w:lineRule="auto"/>
              <w:ind w:firstLine="0"/>
              <w:jc w:val="center"/>
              <w:rPr>
                <w:sz w:val="28"/>
                <w:szCs w:val="28"/>
                <w:lang w:val="ru-RU"/>
              </w:rPr>
            </w:pPr>
            <w:r w:rsidRPr="0055504B">
              <w:rPr>
                <w:sz w:val="28"/>
                <w:szCs w:val="28"/>
                <w:lang w:val="ru-RU"/>
              </w:rPr>
              <w:t>Юридическое лицо, действующее через представителя</w:t>
            </w:r>
          </w:p>
        </w:tc>
        <w:tc>
          <w:tcPr>
            <w:tcW w:w="2171" w:type="dxa"/>
          </w:tcPr>
          <w:p w14:paraId="2FF10F89" w14:textId="77777777" w:rsidR="00CC6B3D" w:rsidRPr="0055504B" w:rsidRDefault="00CC6B3D" w:rsidP="00425988">
            <w:pPr>
              <w:spacing w:line="276" w:lineRule="auto"/>
              <w:ind w:firstLine="0"/>
              <w:jc w:val="center"/>
              <w:rPr>
                <w:sz w:val="28"/>
                <w:szCs w:val="28"/>
              </w:rPr>
            </w:pPr>
            <w:r w:rsidRPr="0055504B">
              <w:rPr>
                <w:sz w:val="28"/>
                <w:szCs w:val="28"/>
              </w:rPr>
              <w:t>Г</w:t>
            </w:r>
          </w:p>
        </w:tc>
      </w:tr>
    </w:tbl>
    <w:p w14:paraId="351F7795" w14:textId="77777777" w:rsidR="009C7929" w:rsidRPr="00CC6B3D" w:rsidRDefault="00CA0BE6" w:rsidP="0055504B">
      <w:pPr>
        <w:spacing w:line="276" w:lineRule="auto"/>
        <w:rPr>
          <w:szCs w:val="24"/>
        </w:rPr>
      </w:pPr>
      <w:r w:rsidRPr="00CC6B3D">
        <w:rPr>
          <w:szCs w:val="24"/>
        </w:rPr>
        <w:br w:type="page"/>
      </w:r>
    </w:p>
    <w:p w14:paraId="133B5976" w14:textId="41D94998" w:rsidR="009C7929" w:rsidRPr="008825A9" w:rsidRDefault="00CA0BE6" w:rsidP="0055504B">
      <w:pPr>
        <w:spacing w:line="276" w:lineRule="auto"/>
        <w:ind w:firstLine="0"/>
        <w:jc w:val="right"/>
        <w:rPr>
          <w:sz w:val="28"/>
          <w:szCs w:val="28"/>
          <w:lang w:val="ru-RU"/>
        </w:rPr>
      </w:pPr>
      <w:r w:rsidRPr="008825A9">
        <w:rPr>
          <w:sz w:val="28"/>
          <w:szCs w:val="28"/>
          <w:lang w:val="ru-RU"/>
        </w:rPr>
        <w:lastRenderedPageBreak/>
        <w:t xml:space="preserve">Приложение № </w:t>
      </w:r>
      <w:r w:rsidR="008825A9">
        <w:rPr>
          <w:sz w:val="28"/>
          <w:szCs w:val="28"/>
          <w:lang w:val="ru-RU"/>
        </w:rPr>
        <w:t>3</w:t>
      </w:r>
    </w:p>
    <w:p w14:paraId="6A29BD5D" w14:textId="77777777" w:rsidR="00C11E42" w:rsidRPr="008825A9" w:rsidRDefault="00C11E42" w:rsidP="00C11E42">
      <w:pPr>
        <w:spacing w:line="276" w:lineRule="auto"/>
        <w:ind w:firstLine="0"/>
        <w:jc w:val="right"/>
        <w:rPr>
          <w:sz w:val="28"/>
          <w:szCs w:val="28"/>
          <w:lang w:val="ru-RU"/>
        </w:rPr>
      </w:pPr>
      <w:r w:rsidRPr="008825A9">
        <w:rPr>
          <w:sz w:val="28"/>
          <w:szCs w:val="28"/>
          <w:lang w:val="ru-RU"/>
        </w:rPr>
        <w:t>к Административному регламенту</w:t>
      </w:r>
    </w:p>
    <w:p w14:paraId="5E5285CE" w14:textId="77777777" w:rsidR="00C11E42" w:rsidRPr="008825A9" w:rsidRDefault="00C11E42" w:rsidP="00C11E42">
      <w:pPr>
        <w:spacing w:line="276" w:lineRule="auto"/>
        <w:ind w:firstLine="0"/>
        <w:jc w:val="right"/>
        <w:rPr>
          <w:sz w:val="28"/>
          <w:szCs w:val="28"/>
          <w:lang w:val="ru-RU"/>
        </w:rPr>
      </w:pPr>
      <w:r w:rsidRPr="008825A9">
        <w:rPr>
          <w:sz w:val="28"/>
          <w:szCs w:val="28"/>
          <w:lang w:val="ru-RU"/>
        </w:rPr>
        <w:t>предоставления муниципальной услуги «Предоставление</w:t>
      </w:r>
    </w:p>
    <w:p w14:paraId="1EE414B1" w14:textId="77777777" w:rsidR="00C11E42" w:rsidRPr="008825A9" w:rsidRDefault="00C11E42" w:rsidP="00C11E42">
      <w:pPr>
        <w:spacing w:line="276" w:lineRule="auto"/>
        <w:ind w:firstLine="0"/>
        <w:jc w:val="right"/>
        <w:rPr>
          <w:sz w:val="28"/>
          <w:szCs w:val="28"/>
          <w:lang w:val="ru-RU"/>
        </w:rPr>
      </w:pPr>
      <w:r w:rsidRPr="008825A9">
        <w:rPr>
          <w:sz w:val="28"/>
          <w:szCs w:val="28"/>
          <w:lang w:val="ru-RU"/>
        </w:rPr>
        <w:t xml:space="preserve"> разрешения на отклонение от предельных </w:t>
      </w:r>
    </w:p>
    <w:p w14:paraId="2EFA9083" w14:textId="77777777" w:rsidR="00C11E42" w:rsidRPr="008825A9" w:rsidRDefault="00C11E42" w:rsidP="00C11E42">
      <w:pPr>
        <w:spacing w:line="276" w:lineRule="auto"/>
        <w:ind w:firstLine="0"/>
        <w:jc w:val="right"/>
        <w:rPr>
          <w:sz w:val="28"/>
          <w:szCs w:val="28"/>
          <w:lang w:val="ru-RU"/>
        </w:rPr>
      </w:pPr>
      <w:r w:rsidRPr="008825A9">
        <w:rPr>
          <w:sz w:val="28"/>
          <w:szCs w:val="28"/>
          <w:lang w:val="ru-RU"/>
        </w:rPr>
        <w:t xml:space="preserve">параметров разрешенного строительства, </w:t>
      </w:r>
    </w:p>
    <w:p w14:paraId="4A11703A" w14:textId="5D86ACA2" w:rsidR="0055504B" w:rsidRDefault="00C11E42" w:rsidP="00C11E42">
      <w:pPr>
        <w:spacing w:line="276" w:lineRule="auto"/>
        <w:ind w:firstLine="0"/>
        <w:jc w:val="right"/>
        <w:rPr>
          <w:sz w:val="28"/>
          <w:szCs w:val="28"/>
          <w:lang w:val="ru-RU"/>
        </w:rPr>
      </w:pPr>
      <w:r w:rsidRPr="008825A9">
        <w:rPr>
          <w:sz w:val="28"/>
          <w:szCs w:val="28"/>
          <w:lang w:val="ru-RU"/>
        </w:rPr>
        <w:t>реконструкции объектов капитального строительства»</w:t>
      </w:r>
    </w:p>
    <w:p w14:paraId="2AE07B2E" w14:textId="77777777" w:rsidR="00C11E42" w:rsidRPr="00C11E42" w:rsidRDefault="00C11E42" w:rsidP="00C11E42">
      <w:pPr>
        <w:spacing w:line="276" w:lineRule="auto"/>
        <w:ind w:firstLine="0"/>
        <w:jc w:val="right"/>
        <w:rPr>
          <w:sz w:val="28"/>
          <w:szCs w:val="28"/>
          <w:lang w:val="ru-RU"/>
        </w:rPr>
      </w:pPr>
    </w:p>
    <w:p w14:paraId="1A0B2E79" w14:textId="77777777" w:rsidR="009C7929" w:rsidRDefault="00CA0BE6" w:rsidP="0055504B">
      <w:pPr>
        <w:spacing w:line="276" w:lineRule="auto"/>
        <w:ind w:firstLine="0"/>
        <w:jc w:val="center"/>
        <w:rPr>
          <w:b/>
          <w:sz w:val="28"/>
          <w:szCs w:val="28"/>
          <w:lang w:val="ru-RU"/>
        </w:rPr>
      </w:pPr>
      <w:r w:rsidRPr="0055504B">
        <w:rPr>
          <w:b/>
          <w:sz w:val="28"/>
          <w:szCs w:val="28"/>
          <w:lang w:val="ru-RU"/>
        </w:rPr>
        <w:t>ИСЧЕРПЫВАЮЩИЙ ПЕРЕЧЕНЬ ДОКУМЕНТОВ, НЕОБХОДИМЫХ ДЛЯ ПРЕДОСТАВЛЕНИЯ МУНИЦИПАЛЬНОЙ УСЛУГИ</w:t>
      </w:r>
    </w:p>
    <w:p w14:paraId="3A02A3C9" w14:textId="77777777" w:rsidR="0055504B" w:rsidRPr="0055504B" w:rsidRDefault="0055504B" w:rsidP="0055504B">
      <w:pPr>
        <w:spacing w:line="276" w:lineRule="auto"/>
        <w:ind w:firstLine="0"/>
        <w:jc w:val="center"/>
        <w:rPr>
          <w:sz w:val="28"/>
          <w:szCs w:val="28"/>
          <w:lang w:val="ru-RU"/>
        </w:rPr>
      </w:pPr>
    </w:p>
    <w:tbl>
      <w:tblPr>
        <w:tblStyle w:val="aff0"/>
        <w:tblW w:w="0" w:type="auto"/>
        <w:jc w:val="center"/>
        <w:tblLayout w:type="fixed"/>
        <w:tblLook w:val="04A0" w:firstRow="1" w:lastRow="0" w:firstColumn="1" w:lastColumn="0" w:noHBand="0" w:noVBand="1"/>
      </w:tblPr>
      <w:tblGrid>
        <w:gridCol w:w="494"/>
        <w:gridCol w:w="1628"/>
        <w:gridCol w:w="2693"/>
        <w:gridCol w:w="2693"/>
        <w:gridCol w:w="2455"/>
      </w:tblGrid>
      <w:tr w:rsidR="009C7929" w:rsidRPr="0055504B" w14:paraId="7BA6322C" w14:textId="77777777" w:rsidTr="00425988">
        <w:trPr>
          <w:jc w:val="center"/>
        </w:trPr>
        <w:tc>
          <w:tcPr>
            <w:tcW w:w="494" w:type="dxa"/>
            <w:vAlign w:val="center"/>
          </w:tcPr>
          <w:p w14:paraId="125228F8" w14:textId="77777777" w:rsidR="009C7929" w:rsidRPr="0055504B" w:rsidRDefault="00CA0BE6" w:rsidP="0055504B">
            <w:pPr>
              <w:spacing w:line="276" w:lineRule="auto"/>
              <w:ind w:firstLine="0"/>
              <w:jc w:val="center"/>
              <w:rPr>
                <w:sz w:val="28"/>
                <w:szCs w:val="28"/>
              </w:rPr>
            </w:pPr>
            <w:r w:rsidRPr="0055504B">
              <w:rPr>
                <w:b/>
                <w:sz w:val="28"/>
                <w:szCs w:val="28"/>
              </w:rPr>
              <w:t>№</w:t>
            </w:r>
          </w:p>
        </w:tc>
        <w:tc>
          <w:tcPr>
            <w:tcW w:w="1628" w:type="dxa"/>
            <w:vAlign w:val="center"/>
          </w:tcPr>
          <w:p w14:paraId="74FA687D" w14:textId="77777777" w:rsidR="009C7929" w:rsidRPr="0055504B" w:rsidRDefault="00CA0BE6" w:rsidP="0055504B">
            <w:pPr>
              <w:spacing w:line="276" w:lineRule="auto"/>
              <w:ind w:firstLine="0"/>
              <w:jc w:val="center"/>
              <w:rPr>
                <w:sz w:val="28"/>
                <w:szCs w:val="28"/>
              </w:rPr>
            </w:pPr>
            <w:r w:rsidRPr="0055504B">
              <w:rPr>
                <w:b/>
                <w:sz w:val="28"/>
                <w:szCs w:val="28"/>
              </w:rPr>
              <w:t>Категория</w:t>
            </w:r>
          </w:p>
        </w:tc>
        <w:tc>
          <w:tcPr>
            <w:tcW w:w="2693" w:type="dxa"/>
            <w:vAlign w:val="center"/>
          </w:tcPr>
          <w:p w14:paraId="45877EAB" w14:textId="77777777" w:rsidR="009C7929" w:rsidRPr="0055504B" w:rsidRDefault="0055504B" w:rsidP="0055504B">
            <w:pPr>
              <w:spacing w:line="276" w:lineRule="auto"/>
              <w:ind w:firstLine="0"/>
              <w:jc w:val="center"/>
              <w:rPr>
                <w:sz w:val="28"/>
                <w:szCs w:val="28"/>
              </w:rPr>
            </w:pPr>
            <w:r>
              <w:rPr>
                <w:b/>
                <w:sz w:val="28"/>
                <w:szCs w:val="28"/>
              </w:rPr>
              <w:t>Документ/</w:t>
            </w:r>
            <w:r w:rsidR="00CA0BE6" w:rsidRPr="0055504B">
              <w:rPr>
                <w:b/>
                <w:sz w:val="28"/>
                <w:szCs w:val="28"/>
              </w:rPr>
              <w:t>сведения</w:t>
            </w:r>
          </w:p>
        </w:tc>
        <w:tc>
          <w:tcPr>
            <w:tcW w:w="2693" w:type="dxa"/>
            <w:vAlign w:val="center"/>
          </w:tcPr>
          <w:p w14:paraId="7A133850" w14:textId="77777777" w:rsidR="009C7929" w:rsidRPr="0055504B" w:rsidRDefault="00CA0BE6" w:rsidP="0055504B">
            <w:pPr>
              <w:spacing w:line="276" w:lineRule="auto"/>
              <w:ind w:firstLine="0"/>
              <w:jc w:val="center"/>
              <w:rPr>
                <w:sz w:val="28"/>
                <w:szCs w:val="28"/>
              </w:rPr>
            </w:pPr>
            <w:r w:rsidRPr="0055504B">
              <w:rPr>
                <w:b/>
                <w:sz w:val="28"/>
                <w:szCs w:val="28"/>
              </w:rPr>
              <w:t>Способ подачи / получения</w:t>
            </w:r>
          </w:p>
        </w:tc>
        <w:tc>
          <w:tcPr>
            <w:tcW w:w="2455" w:type="dxa"/>
            <w:vAlign w:val="center"/>
          </w:tcPr>
          <w:p w14:paraId="4E645F3B" w14:textId="77777777" w:rsidR="009C7929" w:rsidRPr="0055504B" w:rsidRDefault="00CA0BE6" w:rsidP="0055504B">
            <w:pPr>
              <w:spacing w:line="276" w:lineRule="auto"/>
              <w:ind w:firstLine="0"/>
              <w:jc w:val="center"/>
              <w:rPr>
                <w:sz w:val="28"/>
                <w:szCs w:val="28"/>
              </w:rPr>
            </w:pPr>
            <w:r w:rsidRPr="0055504B">
              <w:rPr>
                <w:b/>
                <w:sz w:val="28"/>
                <w:szCs w:val="28"/>
              </w:rPr>
              <w:t>Требования</w:t>
            </w:r>
          </w:p>
        </w:tc>
      </w:tr>
      <w:tr w:rsidR="009C7929" w:rsidRPr="0055504B" w14:paraId="2D6E8147" w14:textId="77777777" w:rsidTr="00425988">
        <w:trPr>
          <w:jc w:val="center"/>
        </w:trPr>
        <w:tc>
          <w:tcPr>
            <w:tcW w:w="494" w:type="dxa"/>
          </w:tcPr>
          <w:p w14:paraId="31DFB6B9" w14:textId="77777777" w:rsidR="009C7929" w:rsidRPr="0055504B" w:rsidRDefault="00CA0BE6" w:rsidP="0055504B">
            <w:pPr>
              <w:spacing w:line="276" w:lineRule="auto"/>
              <w:ind w:firstLine="0"/>
              <w:rPr>
                <w:sz w:val="28"/>
                <w:szCs w:val="28"/>
              </w:rPr>
            </w:pPr>
            <w:r w:rsidRPr="0055504B">
              <w:rPr>
                <w:sz w:val="28"/>
                <w:szCs w:val="28"/>
              </w:rPr>
              <w:t>1</w:t>
            </w:r>
          </w:p>
        </w:tc>
        <w:tc>
          <w:tcPr>
            <w:tcW w:w="1628" w:type="dxa"/>
          </w:tcPr>
          <w:p w14:paraId="6E71B10B" w14:textId="77777777" w:rsidR="009C7929" w:rsidRPr="0055504B" w:rsidRDefault="00CA0BE6" w:rsidP="0055504B">
            <w:pPr>
              <w:spacing w:line="276" w:lineRule="auto"/>
              <w:ind w:firstLine="0"/>
              <w:rPr>
                <w:sz w:val="28"/>
                <w:szCs w:val="28"/>
              </w:rPr>
            </w:pPr>
            <w:r w:rsidRPr="0055504B">
              <w:rPr>
                <w:sz w:val="28"/>
                <w:szCs w:val="28"/>
              </w:rPr>
              <w:t>А–Г</w:t>
            </w:r>
          </w:p>
        </w:tc>
        <w:tc>
          <w:tcPr>
            <w:tcW w:w="2693" w:type="dxa"/>
          </w:tcPr>
          <w:p w14:paraId="1AA1EB09" w14:textId="77777777" w:rsidR="009C7929" w:rsidRPr="0055504B" w:rsidRDefault="00CA0BE6" w:rsidP="0055504B">
            <w:pPr>
              <w:spacing w:line="276" w:lineRule="auto"/>
              <w:ind w:firstLine="0"/>
              <w:rPr>
                <w:sz w:val="28"/>
                <w:szCs w:val="28"/>
                <w:lang w:val="ru-RU"/>
              </w:rPr>
            </w:pPr>
            <w:r w:rsidRPr="0055504B">
              <w:rPr>
                <w:sz w:val="28"/>
                <w:szCs w:val="28"/>
                <w:lang w:val="ru-RU"/>
              </w:rPr>
              <w:t>Запрос о предоставлении муниципальной услуги</w:t>
            </w:r>
          </w:p>
        </w:tc>
        <w:tc>
          <w:tcPr>
            <w:tcW w:w="2693" w:type="dxa"/>
          </w:tcPr>
          <w:p w14:paraId="50C26B72" w14:textId="47A29E8A" w:rsidR="009C7929" w:rsidRPr="00425988" w:rsidRDefault="00CA0BE6" w:rsidP="0055504B">
            <w:pPr>
              <w:spacing w:line="276" w:lineRule="auto"/>
              <w:ind w:firstLine="0"/>
              <w:rPr>
                <w:sz w:val="28"/>
                <w:szCs w:val="28"/>
                <w:lang w:val="ru-RU"/>
              </w:rPr>
            </w:pPr>
            <w:r w:rsidRPr="0055504B">
              <w:rPr>
                <w:sz w:val="28"/>
                <w:szCs w:val="28"/>
                <w:lang w:val="ru-RU"/>
              </w:rPr>
              <w:t xml:space="preserve">Лично, МФЦ, почта, </w:t>
            </w:r>
            <w:r w:rsidR="00BD2512">
              <w:rPr>
                <w:sz w:val="28"/>
                <w:szCs w:val="28"/>
                <w:lang w:val="ru-RU"/>
              </w:rPr>
              <w:t>ЕПГУ</w:t>
            </w:r>
          </w:p>
        </w:tc>
        <w:tc>
          <w:tcPr>
            <w:tcW w:w="2455" w:type="dxa"/>
          </w:tcPr>
          <w:p w14:paraId="4DA0D093" w14:textId="77777777" w:rsidR="009C7929" w:rsidRPr="0055504B" w:rsidRDefault="00CA0BE6" w:rsidP="0055504B">
            <w:pPr>
              <w:spacing w:line="276" w:lineRule="auto"/>
              <w:ind w:firstLine="0"/>
              <w:rPr>
                <w:sz w:val="28"/>
                <w:szCs w:val="28"/>
              </w:rPr>
            </w:pPr>
            <w:r w:rsidRPr="0055504B">
              <w:rPr>
                <w:sz w:val="28"/>
                <w:szCs w:val="28"/>
              </w:rPr>
              <w:t>По форме приложения № 4</w:t>
            </w:r>
          </w:p>
        </w:tc>
      </w:tr>
      <w:tr w:rsidR="009C7929" w:rsidRPr="0055504B" w14:paraId="54BA0323" w14:textId="77777777" w:rsidTr="00425988">
        <w:trPr>
          <w:jc w:val="center"/>
        </w:trPr>
        <w:tc>
          <w:tcPr>
            <w:tcW w:w="494" w:type="dxa"/>
          </w:tcPr>
          <w:p w14:paraId="03624D86" w14:textId="77777777" w:rsidR="009C7929" w:rsidRPr="0055504B" w:rsidRDefault="00CA0BE6" w:rsidP="0055504B">
            <w:pPr>
              <w:spacing w:line="276" w:lineRule="auto"/>
              <w:ind w:firstLine="0"/>
              <w:rPr>
                <w:sz w:val="28"/>
                <w:szCs w:val="28"/>
              </w:rPr>
            </w:pPr>
            <w:r w:rsidRPr="0055504B">
              <w:rPr>
                <w:sz w:val="28"/>
                <w:szCs w:val="28"/>
              </w:rPr>
              <w:t>2</w:t>
            </w:r>
          </w:p>
        </w:tc>
        <w:tc>
          <w:tcPr>
            <w:tcW w:w="1628" w:type="dxa"/>
          </w:tcPr>
          <w:p w14:paraId="6D44C127" w14:textId="77777777" w:rsidR="009C7929" w:rsidRPr="0055504B" w:rsidRDefault="00CA0BE6" w:rsidP="0055504B">
            <w:pPr>
              <w:spacing w:line="276" w:lineRule="auto"/>
              <w:ind w:firstLine="0"/>
              <w:rPr>
                <w:sz w:val="28"/>
                <w:szCs w:val="28"/>
              </w:rPr>
            </w:pPr>
            <w:r w:rsidRPr="0055504B">
              <w:rPr>
                <w:sz w:val="28"/>
                <w:szCs w:val="28"/>
              </w:rPr>
              <w:t>А, В, Г</w:t>
            </w:r>
          </w:p>
        </w:tc>
        <w:tc>
          <w:tcPr>
            <w:tcW w:w="2693" w:type="dxa"/>
          </w:tcPr>
          <w:p w14:paraId="01B2ED35" w14:textId="77777777" w:rsidR="009C7929" w:rsidRPr="0055504B" w:rsidRDefault="00CA0BE6" w:rsidP="0055504B">
            <w:pPr>
              <w:spacing w:line="276" w:lineRule="auto"/>
              <w:ind w:firstLine="0"/>
              <w:rPr>
                <w:sz w:val="28"/>
                <w:szCs w:val="28"/>
                <w:lang w:val="ru-RU"/>
              </w:rPr>
            </w:pPr>
            <w:r w:rsidRPr="0055504B">
              <w:rPr>
                <w:sz w:val="28"/>
                <w:szCs w:val="28"/>
                <w:lang w:val="ru-RU"/>
              </w:rPr>
              <w:t>Документ, удостоверяющий личность заявителя (представителя)</w:t>
            </w:r>
          </w:p>
        </w:tc>
        <w:tc>
          <w:tcPr>
            <w:tcW w:w="2693" w:type="dxa"/>
          </w:tcPr>
          <w:p w14:paraId="4842BD6E" w14:textId="77777777" w:rsidR="009C7929" w:rsidRPr="0055504B" w:rsidRDefault="00CA0BE6" w:rsidP="0055504B">
            <w:pPr>
              <w:spacing w:line="276" w:lineRule="auto"/>
              <w:ind w:firstLine="0"/>
              <w:rPr>
                <w:sz w:val="28"/>
                <w:szCs w:val="28"/>
                <w:lang w:val="ru-RU"/>
              </w:rPr>
            </w:pPr>
            <w:r w:rsidRPr="0055504B">
              <w:rPr>
                <w:sz w:val="28"/>
                <w:szCs w:val="28"/>
                <w:lang w:val="ru-RU"/>
              </w:rPr>
              <w:t>При личном обращении; при ЕПГУ – по правилам идентификации</w:t>
            </w:r>
          </w:p>
        </w:tc>
        <w:tc>
          <w:tcPr>
            <w:tcW w:w="2455" w:type="dxa"/>
          </w:tcPr>
          <w:p w14:paraId="436A0120" w14:textId="77777777" w:rsidR="009C7929" w:rsidRPr="0055504B" w:rsidRDefault="00CA0BE6" w:rsidP="0055504B">
            <w:pPr>
              <w:spacing w:line="276" w:lineRule="auto"/>
              <w:ind w:firstLine="0"/>
              <w:rPr>
                <w:sz w:val="28"/>
                <w:szCs w:val="28"/>
              </w:rPr>
            </w:pPr>
            <w:r w:rsidRPr="0055504B">
              <w:rPr>
                <w:sz w:val="28"/>
                <w:szCs w:val="28"/>
              </w:rPr>
              <w:t>Действующий документ</w:t>
            </w:r>
          </w:p>
        </w:tc>
      </w:tr>
      <w:tr w:rsidR="009C7929" w:rsidRPr="0055504B" w14:paraId="0A2457AA" w14:textId="77777777" w:rsidTr="00425988">
        <w:trPr>
          <w:jc w:val="center"/>
        </w:trPr>
        <w:tc>
          <w:tcPr>
            <w:tcW w:w="494" w:type="dxa"/>
          </w:tcPr>
          <w:p w14:paraId="7F173FBC" w14:textId="77777777" w:rsidR="009C7929" w:rsidRPr="0055504B" w:rsidRDefault="00CA0BE6" w:rsidP="0055504B">
            <w:pPr>
              <w:spacing w:line="276" w:lineRule="auto"/>
              <w:ind w:firstLine="0"/>
              <w:rPr>
                <w:sz w:val="28"/>
                <w:szCs w:val="28"/>
              </w:rPr>
            </w:pPr>
            <w:r w:rsidRPr="0055504B">
              <w:rPr>
                <w:sz w:val="28"/>
                <w:szCs w:val="28"/>
              </w:rPr>
              <w:t>3</w:t>
            </w:r>
          </w:p>
        </w:tc>
        <w:tc>
          <w:tcPr>
            <w:tcW w:w="1628" w:type="dxa"/>
          </w:tcPr>
          <w:p w14:paraId="39F51053" w14:textId="77777777" w:rsidR="009C7929" w:rsidRPr="0055504B" w:rsidRDefault="00CA0BE6" w:rsidP="0055504B">
            <w:pPr>
              <w:spacing w:line="276" w:lineRule="auto"/>
              <w:ind w:firstLine="0"/>
              <w:rPr>
                <w:sz w:val="28"/>
                <w:szCs w:val="28"/>
              </w:rPr>
            </w:pPr>
            <w:r w:rsidRPr="0055504B">
              <w:rPr>
                <w:sz w:val="28"/>
                <w:szCs w:val="28"/>
              </w:rPr>
              <w:t>В, Г</w:t>
            </w:r>
          </w:p>
        </w:tc>
        <w:tc>
          <w:tcPr>
            <w:tcW w:w="2693" w:type="dxa"/>
          </w:tcPr>
          <w:p w14:paraId="098011E7" w14:textId="77777777" w:rsidR="009C7929" w:rsidRPr="0055504B" w:rsidRDefault="00CA0BE6" w:rsidP="0055504B">
            <w:pPr>
              <w:spacing w:line="276" w:lineRule="auto"/>
              <w:ind w:firstLine="0"/>
              <w:rPr>
                <w:sz w:val="28"/>
                <w:szCs w:val="28"/>
              </w:rPr>
            </w:pPr>
            <w:r w:rsidRPr="0055504B">
              <w:rPr>
                <w:sz w:val="28"/>
                <w:szCs w:val="28"/>
              </w:rPr>
              <w:t>Документ, подтверждающий полномочия представителя</w:t>
            </w:r>
          </w:p>
        </w:tc>
        <w:tc>
          <w:tcPr>
            <w:tcW w:w="2693" w:type="dxa"/>
          </w:tcPr>
          <w:p w14:paraId="113B84EA" w14:textId="77777777" w:rsidR="009C7929" w:rsidRPr="0055504B" w:rsidRDefault="00CA0BE6" w:rsidP="0055504B">
            <w:pPr>
              <w:spacing w:line="276" w:lineRule="auto"/>
              <w:ind w:firstLine="0"/>
              <w:rPr>
                <w:sz w:val="28"/>
                <w:szCs w:val="28"/>
                <w:lang w:val="ru-RU"/>
              </w:rPr>
            </w:pPr>
            <w:r w:rsidRPr="0055504B">
              <w:rPr>
                <w:sz w:val="28"/>
                <w:szCs w:val="28"/>
                <w:lang w:val="ru-RU"/>
              </w:rPr>
              <w:t>Лично, МФЦ, почта, Единый портал</w:t>
            </w:r>
          </w:p>
        </w:tc>
        <w:tc>
          <w:tcPr>
            <w:tcW w:w="2455" w:type="dxa"/>
          </w:tcPr>
          <w:p w14:paraId="3366CF1D" w14:textId="77777777" w:rsidR="009C7929" w:rsidRPr="0055504B" w:rsidRDefault="00CA0BE6" w:rsidP="0055504B">
            <w:pPr>
              <w:spacing w:line="276" w:lineRule="auto"/>
              <w:ind w:firstLine="0"/>
              <w:rPr>
                <w:sz w:val="28"/>
                <w:szCs w:val="28"/>
              </w:rPr>
            </w:pPr>
            <w:r w:rsidRPr="0055504B">
              <w:rPr>
                <w:sz w:val="28"/>
                <w:szCs w:val="28"/>
              </w:rPr>
              <w:t>В установленной законом форме</w:t>
            </w:r>
          </w:p>
        </w:tc>
      </w:tr>
      <w:tr w:rsidR="009C7929" w:rsidRPr="00BD2512" w14:paraId="6AC9925A" w14:textId="77777777" w:rsidTr="00425988">
        <w:trPr>
          <w:jc w:val="center"/>
        </w:trPr>
        <w:tc>
          <w:tcPr>
            <w:tcW w:w="494" w:type="dxa"/>
          </w:tcPr>
          <w:p w14:paraId="2F43DD37" w14:textId="77777777" w:rsidR="009C7929" w:rsidRPr="0055504B" w:rsidRDefault="00CA0BE6" w:rsidP="0055504B">
            <w:pPr>
              <w:spacing w:line="276" w:lineRule="auto"/>
              <w:ind w:firstLine="0"/>
              <w:rPr>
                <w:sz w:val="28"/>
                <w:szCs w:val="28"/>
              </w:rPr>
            </w:pPr>
            <w:r w:rsidRPr="0055504B">
              <w:rPr>
                <w:sz w:val="28"/>
                <w:szCs w:val="28"/>
              </w:rPr>
              <w:t>4</w:t>
            </w:r>
          </w:p>
        </w:tc>
        <w:tc>
          <w:tcPr>
            <w:tcW w:w="1628" w:type="dxa"/>
          </w:tcPr>
          <w:p w14:paraId="598A5342" w14:textId="77777777" w:rsidR="009C7929" w:rsidRPr="0055504B" w:rsidRDefault="00CA0BE6" w:rsidP="0055504B">
            <w:pPr>
              <w:spacing w:line="276" w:lineRule="auto"/>
              <w:ind w:firstLine="0"/>
              <w:rPr>
                <w:sz w:val="28"/>
                <w:szCs w:val="28"/>
              </w:rPr>
            </w:pPr>
            <w:r w:rsidRPr="0055504B">
              <w:rPr>
                <w:sz w:val="28"/>
                <w:szCs w:val="28"/>
              </w:rPr>
              <w:t>А–Г</w:t>
            </w:r>
          </w:p>
        </w:tc>
        <w:tc>
          <w:tcPr>
            <w:tcW w:w="2693" w:type="dxa"/>
          </w:tcPr>
          <w:p w14:paraId="2AA8E15F" w14:textId="77777777" w:rsidR="009C7929" w:rsidRPr="0055504B" w:rsidRDefault="00CA0BE6" w:rsidP="0055504B">
            <w:pPr>
              <w:spacing w:line="276" w:lineRule="auto"/>
              <w:ind w:firstLine="0"/>
              <w:rPr>
                <w:sz w:val="28"/>
                <w:szCs w:val="28"/>
                <w:lang w:val="ru-RU"/>
              </w:rPr>
            </w:pPr>
            <w:r w:rsidRPr="0055504B">
              <w:rPr>
                <w:sz w:val="28"/>
                <w:szCs w:val="28"/>
                <w:lang w:val="ru-RU"/>
              </w:rPr>
              <w:t>Правоустанавливающие документы на земельный участок и (или) объект капитального строительства</w:t>
            </w:r>
          </w:p>
        </w:tc>
        <w:tc>
          <w:tcPr>
            <w:tcW w:w="2693" w:type="dxa"/>
          </w:tcPr>
          <w:p w14:paraId="2BDABD8C" w14:textId="77777777" w:rsidR="009C7929" w:rsidRPr="0055504B" w:rsidRDefault="00CA0BE6" w:rsidP="0055504B">
            <w:pPr>
              <w:spacing w:line="276" w:lineRule="auto"/>
              <w:ind w:firstLine="0"/>
              <w:rPr>
                <w:sz w:val="28"/>
                <w:szCs w:val="28"/>
              </w:rPr>
            </w:pPr>
            <w:r w:rsidRPr="0055504B">
              <w:rPr>
                <w:sz w:val="28"/>
                <w:szCs w:val="28"/>
              </w:rPr>
              <w:t>Представляет заявитель</w:t>
            </w:r>
          </w:p>
        </w:tc>
        <w:tc>
          <w:tcPr>
            <w:tcW w:w="2455" w:type="dxa"/>
          </w:tcPr>
          <w:p w14:paraId="01A67B01" w14:textId="77777777" w:rsidR="009C7929" w:rsidRPr="0055504B" w:rsidRDefault="00CA0BE6" w:rsidP="0055504B">
            <w:pPr>
              <w:spacing w:line="276" w:lineRule="auto"/>
              <w:ind w:firstLine="0"/>
              <w:rPr>
                <w:sz w:val="28"/>
                <w:szCs w:val="28"/>
                <w:lang w:val="ru-RU"/>
              </w:rPr>
            </w:pPr>
            <w:r w:rsidRPr="0055504B">
              <w:rPr>
                <w:sz w:val="28"/>
                <w:szCs w:val="28"/>
                <w:lang w:val="ru-RU"/>
              </w:rPr>
              <w:t>Если право не зарегистрировано в ЕГРН</w:t>
            </w:r>
          </w:p>
        </w:tc>
      </w:tr>
      <w:tr w:rsidR="009C7929" w:rsidRPr="0055504B" w14:paraId="339DA2D6" w14:textId="77777777" w:rsidTr="00425988">
        <w:trPr>
          <w:jc w:val="center"/>
        </w:trPr>
        <w:tc>
          <w:tcPr>
            <w:tcW w:w="494" w:type="dxa"/>
          </w:tcPr>
          <w:p w14:paraId="5200815A" w14:textId="77777777" w:rsidR="009C7929" w:rsidRPr="0055504B" w:rsidRDefault="00CA0BE6" w:rsidP="0055504B">
            <w:pPr>
              <w:spacing w:line="276" w:lineRule="auto"/>
              <w:ind w:firstLine="0"/>
              <w:rPr>
                <w:sz w:val="28"/>
                <w:szCs w:val="28"/>
              </w:rPr>
            </w:pPr>
            <w:r w:rsidRPr="0055504B">
              <w:rPr>
                <w:sz w:val="28"/>
                <w:szCs w:val="28"/>
              </w:rPr>
              <w:t>5</w:t>
            </w:r>
          </w:p>
        </w:tc>
        <w:tc>
          <w:tcPr>
            <w:tcW w:w="1628" w:type="dxa"/>
          </w:tcPr>
          <w:p w14:paraId="786F4C68" w14:textId="77777777" w:rsidR="009C7929" w:rsidRPr="0055504B" w:rsidRDefault="00CA0BE6" w:rsidP="0055504B">
            <w:pPr>
              <w:spacing w:line="276" w:lineRule="auto"/>
              <w:ind w:firstLine="0"/>
              <w:rPr>
                <w:sz w:val="28"/>
                <w:szCs w:val="28"/>
              </w:rPr>
            </w:pPr>
            <w:r w:rsidRPr="0055504B">
              <w:rPr>
                <w:sz w:val="28"/>
                <w:szCs w:val="28"/>
              </w:rPr>
              <w:t>А–Г</w:t>
            </w:r>
          </w:p>
        </w:tc>
        <w:tc>
          <w:tcPr>
            <w:tcW w:w="2693" w:type="dxa"/>
          </w:tcPr>
          <w:p w14:paraId="60D33581" w14:textId="77777777" w:rsidR="009C7929" w:rsidRPr="0055504B" w:rsidRDefault="00CA0BE6" w:rsidP="0055504B">
            <w:pPr>
              <w:spacing w:line="276" w:lineRule="auto"/>
              <w:ind w:firstLine="0"/>
              <w:rPr>
                <w:sz w:val="28"/>
                <w:szCs w:val="28"/>
                <w:lang w:val="ru-RU"/>
              </w:rPr>
            </w:pPr>
            <w:r w:rsidRPr="0055504B">
              <w:rPr>
                <w:sz w:val="28"/>
                <w:szCs w:val="28"/>
                <w:lang w:val="ru-RU"/>
              </w:rPr>
              <w:t xml:space="preserve">Нотариально удостоверенное согласие всех правообладателей либо документ о </w:t>
            </w:r>
            <w:r w:rsidRPr="0055504B">
              <w:rPr>
                <w:sz w:val="28"/>
                <w:szCs w:val="28"/>
                <w:lang w:val="ru-RU"/>
              </w:rPr>
              <w:lastRenderedPageBreak/>
              <w:t>полномочиях действовать от их имени</w:t>
            </w:r>
          </w:p>
        </w:tc>
        <w:tc>
          <w:tcPr>
            <w:tcW w:w="2693" w:type="dxa"/>
          </w:tcPr>
          <w:p w14:paraId="21B87C4B" w14:textId="77777777" w:rsidR="009C7929" w:rsidRPr="0055504B" w:rsidRDefault="00CA0BE6" w:rsidP="0055504B">
            <w:pPr>
              <w:spacing w:line="276" w:lineRule="auto"/>
              <w:ind w:firstLine="0"/>
              <w:rPr>
                <w:sz w:val="28"/>
                <w:szCs w:val="28"/>
              </w:rPr>
            </w:pPr>
            <w:r w:rsidRPr="0055504B">
              <w:rPr>
                <w:sz w:val="28"/>
                <w:szCs w:val="28"/>
              </w:rPr>
              <w:lastRenderedPageBreak/>
              <w:t>Представляет заявитель</w:t>
            </w:r>
          </w:p>
        </w:tc>
        <w:tc>
          <w:tcPr>
            <w:tcW w:w="2455" w:type="dxa"/>
          </w:tcPr>
          <w:p w14:paraId="3D850856" w14:textId="77777777" w:rsidR="009C7929" w:rsidRPr="0055504B" w:rsidRDefault="00CA0BE6" w:rsidP="0055504B">
            <w:pPr>
              <w:spacing w:line="276" w:lineRule="auto"/>
              <w:ind w:firstLine="0"/>
              <w:rPr>
                <w:sz w:val="28"/>
                <w:szCs w:val="28"/>
              </w:rPr>
            </w:pPr>
            <w:r w:rsidRPr="0055504B">
              <w:rPr>
                <w:sz w:val="28"/>
                <w:szCs w:val="28"/>
              </w:rPr>
              <w:t>При наличии нескольких правообладателей</w:t>
            </w:r>
          </w:p>
        </w:tc>
      </w:tr>
      <w:tr w:rsidR="009C7929" w:rsidRPr="00BD2512" w14:paraId="5FD3B2A9" w14:textId="77777777" w:rsidTr="00425988">
        <w:trPr>
          <w:jc w:val="center"/>
        </w:trPr>
        <w:tc>
          <w:tcPr>
            <w:tcW w:w="494" w:type="dxa"/>
          </w:tcPr>
          <w:p w14:paraId="417CAC2E" w14:textId="77777777" w:rsidR="009C7929" w:rsidRPr="0055504B" w:rsidRDefault="00CA0BE6" w:rsidP="0055504B">
            <w:pPr>
              <w:spacing w:line="276" w:lineRule="auto"/>
              <w:ind w:firstLine="0"/>
              <w:rPr>
                <w:sz w:val="28"/>
                <w:szCs w:val="28"/>
              </w:rPr>
            </w:pPr>
            <w:r w:rsidRPr="0055504B">
              <w:rPr>
                <w:sz w:val="28"/>
                <w:szCs w:val="28"/>
              </w:rPr>
              <w:t>6</w:t>
            </w:r>
          </w:p>
        </w:tc>
        <w:tc>
          <w:tcPr>
            <w:tcW w:w="1628" w:type="dxa"/>
          </w:tcPr>
          <w:p w14:paraId="66E642A4" w14:textId="77777777" w:rsidR="009C7929" w:rsidRPr="0055504B" w:rsidRDefault="00CA0BE6" w:rsidP="0055504B">
            <w:pPr>
              <w:spacing w:line="276" w:lineRule="auto"/>
              <w:ind w:firstLine="0"/>
              <w:rPr>
                <w:sz w:val="28"/>
                <w:szCs w:val="28"/>
              </w:rPr>
            </w:pPr>
            <w:r w:rsidRPr="0055504B">
              <w:rPr>
                <w:sz w:val="28"/>
                <w:szCs w:val="28"/>
              </w:rPr>
              <w:t>А–Г</w:t>
            </w:r>
          </w:p>
        </w:tc>
        <w:tc>
          <w:tcPr>
            <w:tcW w:w="2693" w:type="dxa"/>
          </w:tcPr>
          <w:p w14:paraId="2A9776EE" w14:textId="77777777" w:rsidR="009C7929" w:rsidRPr="0055504B" w:rsidRDefault="00CA0BE6" w:rsidP="0055504B">
            <w:pPr>
              <w:spacing w:line="276" w:lineRule="auto"/>
              <w:ind w:firstLine="0"/>
              <w:rPr>
                <w:sz w:val="28"/>
                <w:szCs w:val="28"/>
                <w:lang w:val="ru-RU"/>
              </w:rPr>
            </w:pPr>
            <w:r w:rsidRPr="0055504B">
              <w:rPr>
                <w:sz w:val="28"/>
                <w:szCs w:val="28"/>
                <w:lang w:val="ru-RU"/>
              </w:rPr>
              <w:t>Заключение о соблюдении требований технических регламентов, подготовленное специализированной (проектной) организацией</w:t>
            </w:r>
          </w:p>
        </w:tc>
        <w:tc>
          <w:tcPr>
            <w:tcW w:w="2693" w:type="dxa"/>
          </w:tcPr>
          <w:p w14:paraId="0FBA4AC7" w14:textId="77777777" w:rsidR="009C7929" w:rsidRPr="0055504B" w:rsidRDefault="00CA0BE6" w:rsidP="0055504B">
            <w:pPr>
              <w:spacing w:line="276" w:lineRule="auto"/>
              <w:ind w:firstLine="0"/>
              <w:rPr>
                <w:sz w:val="28"/>
                <w:szCs w:val="28"/>
              </w:rPr>
            </w:pPr>
            <w:r w:rsidRPr="0055504B">
              <w:rPr>
                <w:sz w:val="28"/>
                <w:szCs w:val="28"/>
              </w:rPr>
              <w:t>Представляет заявитель</w:t>
            </w:r>
          </w:p>
        </w:tc>
        <w:tc>
          <w:tcPr>
            <w:tcW w:w="2455" w:type="dxa"/>
          </w:tcPr>
          <w:p w14:paraId="78D35E40" w14:textId="77777777" w:rsidR="009C7929" w:rsidRPr="0055504B" w:rsidRDefault="00CA0BE6" w:rsidP="0055504B">
            <w:pPr>
              <w:spacing w:line="276" w:lineRule="auto"/>
              <w:ind w:firstLine="0"/>
              <w:rPr>
                <w:sz w:val="28"/>
                <w:szCs w:val="28"/>
                <w:lang w:val="ru-RU"/>
              </w:rPr>
            </w:pPr>
            <w:r w:rsidRPr="0055504B">
              <w:rPr>
                <w:sz w:val="28"/>
                <w:szCs w:val="28"/>
                <w:lang w:val="ru-RU"/>
              </w:rPr>
              <w:t>С выводом о допустимости отклонения</w:t>
            </w:r>
          </w:p>
        </w:tc>
      </w:tr>
      <w:tr w:rsidR="009C7929" w:rsidRPr="00BD2512" w14:paraId="69B35F20" w14:textId="77777777" w:rsidTr="00425988">
        <w:trPr>
          <w:jc w:val="center"/>
        </w:trPr>
        <w:tc>
          <w:tcPr>
            <w:tcW w:w="494" w:type="dxa"/>
          </w:tcPr>
          <w:p w14:paraId="5779EF82" w14:textId="77777777" w:rsidR="009C7929" w:rsidRPr="0055504B" w:rsidRDefault="00CA0BE6" w:rsidP="0055504B">
            <w:pPr>
              <w:spacing w:line="276" w:lineRule="auto"/>
              <w:ind w:firstLine="0"/>
              <w:rPr>
                <w:sz w:val="28"/>
                <w:szCs w:val="28"/>
              </w:rPr>
            </w:pPr>
            <w:r w:rsidRPr="0055504B">
              <w:rPr>
                <w:sz w:val="28"/>
                <w:szCs w:val="28"/>
              </w:rPr>
              <w:t>7</w:t>
            </w:r>
          </w:p>
        </w:tc>
        <w:tc>
          <w:tcPr>
            <w:tcW w:w="1628" w:type="dxa"/>
          </w:tcPr>
          <w:p w14:paraId="7BE64090" w14:textId="77777777" w:rsidR="009C7929" w:rsidRPr="0055504B" w:rsidRDefault="00CA0BE6" w:rsidP="0055504B">
            <w:pPr>
              <w:spacing w:line="276" w:lineRule="auto"/>
              <w:ind w:firstLine="0"/>
              <w:rPr>
                <w:sz w:val="28"/>
                <w:szCs w:val="28"/>
              </w:rPr>
            </w:pPr>
            <w:r w:rsidRPr="0055504B">
              <w:rPr>
                <w:sz w:val="28"/>
                <w:szCs w:val="28"/>
              </w:rPr>
              <w:t>А–Г</w:t>
            </w:r>
          </w:p>
        </w:tc>
        <w:tc>
          <w:tcPr>
            <w:tcW w:w="2693" w:type="dxa"/>
          </w:tcPr>
          <w:p w14:paraId="4B47DB8F" w14:textId="77777777" w:rsidR="009C7929" w:rsidRPr="0055504B" w:rsidRDefault="00CA0BE6" w:rsidP="0055504B">
            <w:pPr>
              <w:spacing w:line="276" w:lineRule="auto"/>
              <w:ind w:firstLine="0"/>
              <w:rPr>
                <w:sz w:val="28"/>
                <w:szCs w:val="28"/>
                <w:lang w:val="ru-RU"/>
              </w:rPr>
            </w:pPr>
            <w:r w:rsidRPr="0055504B">
              <w:rPr>
                <w:sz w:val="28"/>
                <w:szCs w:val="28"/>
                <w:lang w:val="ru-RU"/>
              </w:rPr>
              <w:t>Документы, подтверждающие неблагоприятные для застройки характеристики земельного участка; при инженерно-геологических основаниях – соответствующее заключение</w:t>
            </w:r>
          </w:p>
        </w:tc>
        <w:tc>
          <w:tcPr>
            <w:tcW w:w="2693" w:type="dxa"/>
          </w:tcPr>
          <w:p w14:paraId="1EBED18C" w14:textId="77777777" w:rsidR="009C7929" w:rsidRPr="0055504B" w:rsidRDefault="00CA0BE6" w:rsidP="0055504B">
            <w:pPr>
              <w:spacing w:line="276" w:lineRule="auto"/>
              <w:ind w:firstLine="0"/>
              <w:rPr>
                <w:sz w:val="28"/>
                <w:szCs w:val="28"/>
              </w:rPr>
            </w:pPr>
            <w:r w:rsidRPr="0055504B">
              <w:rPr>
                <w:sz w:val="28"/>
                <w:szCs w:val="28"/>
              </w:rPr>
              <w:t>Представляет заявитель</w:t>
            </w:r>
          </w:p>
        </w:tc>
        <w:tc>
          <w:tcPr>
            <w:tcW w:w="2455" w:type="dxa"/>
          </w:tcPr>
          <w:p w14:paraId="19799E1C" w14:textId="77777777" w:rsidR="009C7929" w:rsidRPr="0055504B" w:rsidRDefault="00CA0BE6" w:rsidP="0055504B">
            <w:pPr>
              <w:spacing w:line="276" w:lineRule="auto"/>
              <w:ind w:firstLine="0"/>
              <w:rPr>
                <w:sz w:val="28"/>
                <w:szCs w:val="28"/>
                <w:lang w:val="ru-RU"/>
              </w:rPr>
            </w:pPr>
            <w:r w:rsidRPr="0055504B">
              <w:rPr>
                <w:sz w:val="28"/>
                <w:szCs w:val="28"/>
                <w:lang w:val="ru-RU"/>
              </w:rPr>
              <w:t>Для обращения по ч. 1 ст. 40 ГрК РФ</w:t>
            </w:r>
          </w:p>
        </w:tc>
      </w:tr>
      <w:tr w:rsidR="009C7929" w:rsidRPr="0055504B" w14:paraId="4220537C" w14:textId="77777777" w:rsidTr="00425988">
        <w:trPr>
          <w:jc w:val="center"/>
        </w:trPr>
        <w:tc>
          <w:tcPr>
            <w:tcW w:w="494" w:type="dxa"/>
          </w:tcPr>
          <w:p w14:paraId="21554F5B" w14:textId="77777777" w:rsidR="009C7929" w:rsidRPr="0055504B" w:rsidRDefault="00CA0BE6">
            <w:pPr>
              <w:ind w:firstLine="0"/>
              <w:rPr>
                <w:sz w:val="28"/>
                <w:szCs w:val="28"/>
              </w:rPr>
            </w:pPr>
            <w:r w:rsidRPr="0055504B">
              <w:rPr>
                <w:sz w:val="28"/>
                <w:szCs w:val="28"/>
              </w:rPr>
              <w:t>8</w:t>
            </w:r>
          </w:p>
        </w:tc>
        <w:tc>
          <w:tcPr>
            <w:tcW w:w="1628" w:type="dxa"/>
          </w:tcPr>
          <w:p w14:paraId="60D20BC8" w14:textId="77777777" w:rsidR="009C7929" w:rsidRPr="0055504B" w:rsidRDefault="00CA0BE6">
            <w:pPr>
              <w:ind w:firstLine="0"/>
              <w:rPr>
                <w:sz w:val="28"/>
                <w:szCs w:val="28"/>
              </w:rPr>
            </w:pPr>
            <w:r w:rsidRPr="0055504B">
              <w:rPr>
                <w:sz w:val="28"/>
                <w:szCs w:val="28"/>
              </w:rPr>
              <w:t>А–Г</w:t>
            </w:r>
          </w:p>
        </w:tc>
        <w:tc>
          <w:tcPr>
            <w:tcW w:w="2693" w:type="dxa"/>
          </w:tcPr>
          <w:p w14:paraId="751ADA8F" w14:textId="77777777" w:rsidR="009C7929" w:rsidRPr="0055504B" w:rsidRDefault="00CA0BE6">
            <w:pPr>
              <w:ind w:firstLine="0"/>
              <w:rPr>
                <w:sz w:val="28"/>
                <w:szCs w:val="28"/>
                <w:lang w:val="ru-RU"/>
              </w:rPr>
            </w:pPr>
            <w:r w:rsidRPr="0055504B">
              <w:rPr>
                <w:sz w:val="28"/>
                <w:szCs w:val="28"/>
                <w:lang w:val="ru-RU"/>
              </w:rPr>
              <w:t>Сведения ЕГРН о земельном участке и объекте капитального строительства</w:t>
            </w:r>
          </w:p>
        </w:tc>
        <w:tc>
          <w:tcPr>
            <w:tcW w:w="2693" w:type="dxa"/>
          </w:tcPr>
          <w:p w14:paraId="223F972A" w14:textId="77777777" w:rsidR="009C7929" w:rsidRPr="0055504B" w:rsidRDefault="00CA0BE6">
            <w:pPr>
              <w:ind w:firstLine="0"/>
              <w:rPr>
                <w:sz w:val="28"/>
                <w:szCs w:val="28"/>
              </w:rPr>
            </w:pPr>
            <w:r w:rsidRPr="0055504B">
              <w:rPr>
                <w:sz w:val="28"/>
                <w:szCs w:val="28"/>
              </w:rPr>
              <w:t>Межведомственно; заявитель вправе представить</w:t>
            </w:r>
          </w:p>
        </w:tc>
        <w:tc>
          <w:tcPr>
            <w:tcW w:w="2455" w:type="dxa"/>
          </w:tcPr>
          <w:p w14:paraId="7C96D96E" w14:textId="77777777" w:rsidR="009C7929" w:rsidRPr="0055504B" w:rsidRDefault="00CA0BE6">
            <w:pPr>
              <w:ind w:firstLine="0"/>
              <w:rPr>
                <w:sz w:val="28"/>
                <w:szCs w:val="28"/>
              </w:rPr>
            </w:pPr>
            <w:r w:rsidRPr="0055504B">
              <w:rPr>
                <w:sz w:val="28"/>
                <w:szCs w:val="28"/>
              </w:rPr>
              <w:t>Актуальные сведения</w:t>
            </w:r>
          </w:p>
        </w:tc>
      </w:tr>
      <w:tr w:rsidR="009C7929" w:rsidRPr="0055504B" w14:paraId="04A78BDC" w14:textId="77777777" w:rsidTr="00425988">
        <w:trPr>
          <w:jc w:val="center"/>
        </w:trPr>
        <w:tc>
          <w:tcPr>
            <w:tcW w:w="494" w:type="dxa"/>
          </w:tcPr>
          <w:p w14:paraId="6D2FA611" w14:textId="77777777" w:rsidR="009C7929" w:rsidRPr="0055504B" w:rsidRDefault="00CA0BE6">
            <w:pPr>
              <w:ind w:firstLine="0"/>
              <w:rPr>
                <w:sz w:val="28"/>
                <w:szCs w:val="28"/>
              </w:rPr>
            </w:pPr>
            <w:r w:rsidRPr="0055504B">
              <w:rPr>
                <w:sz w:val="28"/>
                <w:szCs w:val="28"/>
              </w:rPr>
              <w:t>9</w:t>
            </w:r>
          </w:p>
        </w:tc>
        <w:tc>
          <w:tcPr>
            <w:tcW w:w="1628" w:type="dxa"/>
          </w:tcPr>
          <w:p w14:paraId="5802DB33" w14:textId="77777777" w:rsidR="009C7929" w:rsidRPr="0055504B" w:rsidRDefault="00CA0BE6">
            <w:pPr>
              <w:ind w:firstLine="0"/>
              <w:rPr>
                <w:sz w:val="28"/>
                <w:szCs w:val="28"/>
              </w:rPr>
            </w:pPr>
            <w:r w:rsidRPr="0055504B">
              <w:rPr>
                <w:sz w:val="28"/>
                <w:szCs w:val="28"/>
              </w:rPr>
              <w:t>Б, Г</w:t>
            </w:r>
          </w:p>
        </w:tc>
        <w:tc>
          <w:tcPr>
            <w:tcW w:w="2693" w:type="dxa"/>
          </w:tcPr>
          <w:p w14:paraId="00A02BA4" w14:textId="77777777" w:rsidR="009C7929" w:rsidRPr="0055504B" w:rsidRDefault="00CA0BE6">
            <w:pPr>
              <w:ind w:firstLine="0"/>
              <w:rPr>
                <w:sz w:val="28"/>
                <w:szCs w:val="28"/>
              </w:rPr>
            </w:pPr>
            <w:r w:rsidRPr="0055504B">
              <w:rPr>
                <w:sz w:val="28"/>
                <w:szCs w:val="28"/>
              </w:rPr>
              <w:t>Сведения ЕГРЮЛ</w:t>
            </w:r>
          </w:p>
        </w:tc>
        <w:tc>
          <w:tcPr>
            <w:tcW w:w="2693" w:type="dxa"/>
          </w:tcPr>
          <w:p w14:paraId="1BB6EC93" w14:textId="77777777" w:rsidR="009C7929" w:rsidRPr="0055504B" w:rsidRDefault="00CA0BE6">
            <w:pPr>
              <w:ind w:firstLine="0"/>
              <w:rPr>
                <w:sz w:val="28"/>
                <w:szCs w:val="28"/>
              </w:rPr>
            </w:pPr>
            <w:r w:rsidRPr="0055504B">
              <w:rPr>
                <w:sz w:val="28"/>
                <w:szCs w:val="28"/>
              </w:rPr>
              <w:t>Межведомственно; заявитель вправе представить</w:t>
            </w:r>
          </w:p>
        </w:tc>
        <w:tc>
          <w:tcPr>
            <w:tcW w:w="2455" w:type="dxa"/>
          </w:tcPr>
          <w:p w14:paraId="539E8D82" w14:textId="77777777" w:rsidR="009C7929" w:rsidRPr="0055504B" w:rsidRDefault="00CA0BE6">
            <w:pPr>
              <w:ind w:firstLine="0"/>
              <w:rPr>
                <w:sz w:val="28"/>
                <w:szCs w:val="28"/>
              </w:rPr>
            </w:pPr>
            <w:r w:rsidRPr="0055504B">
              <w:rPr>
                <w:sz w:val="28"/>
                <w:szCs w:val="28"/>
              </w:rPr>
              <w:t>Актуальные сведения</w:t>
            </w:r>
          </w:p>
        </w:tc>
      </w:tr>
    </w:tbl>
    <w:p w14:paraId="2AAD27A0" w14:textId="77777777" w:rsidR="009C7929" w:rsidRDefault="00CA0BE6">
      <w:r>
        <w:br w:type="page"/>
      </w:r>
    </w:p>
    <w:p w14:paraId="4FD60183" w14:textId="53B3FE29" w:rsidR="009C7929" w:rsidRPr="00C11E42" w:rsidRDefault="00CA0BE6" w:rsidP="00C11E42">
      <w:pPr>
        <w:ind w:firstLine="0"/>
        <w:jc w:val="right"/>
        <w:rPr>
          <w:sz w:val="28"/>
          <w:szCs w:val="28"/>
          <w:lang w:val="ru-RU"/>
        </w:rPr>
      </w:pPr>
      <w:r w:rsidRPr="00C11E42">
        <w:rPr>
          <w:sz w:val="28"/>
          <w:szCs w:val="28"/>
          <w:lang w:val="ru-RU"/>
        </w:rPr>
        <w:lastRenderedPageBreak/>
        <w:t xml:space="preserve">Приложение № </w:t>
      </w:r>
      <w:r w:rsidR="008825A9">
        <w:rPr>
          <w:sz w:val="28"/>
          <w:szCs w:val="28"/>
          <w:lang w:val="ru-RU"/>
        </w:rPr>
        <w:t>4</w:t>
      </w:r>
    </w:p>
    <w:p w14:paraId="3491F05A" w14:textId="77777777" w:rsidR="00C11E42" w:rsidRPr="00C11E42" w:rsidRDefault="00C11E42" w:rsidP="00C11E42">
      <w:pPr>
        <w:ind w:firstLine="0"/>
        <w:jc w:val="right"/>
        <w:rPr>
          <w:sz w:val="28"/>
          <w:szCs w:val="28"/>
          <w:lang w:val="ru-RU"/>
        </w:rPr>
      </w:pPr>
      <w:r w:rsidRPr="00C11E42">
        <w:rPr>
          <w:sz w:val="28"/>
          <w:szCs w:val="28"/>
          <w:lang w:val="ru-RU"/>
        </w:rPr>
        <w:t>к Административному регламенту</w:t>
      </w:r>
    </w:p>
    <w:p w14:paraId="5DBE7BBE" w14:textId="77777777" w:rsidR="00C11E42" w:rsidRPr="00C11E42" w:rsidRDefault="00C11E42" w:rsidP="00C11E42">
      <w:pPr>
        <w:ind w:firstLine="0"/>
        <w:jc w:val="right"/>
        <w:rPr>
          <w:sz w:val="28"/>
          <w:szCs w:val="28"/>
          <w:lang w:val="ru-RU"/>
        </w:rPr>
      </w:pPr>
      <w:r w:rsidRPr="00C11E42">
        <w:rPr>
          <w:sz w:val="28"/>
          <w:szCs w:val="28"/>
          <w:lang w:val="ru-RU"/>
        </w:rPr>
        <w:t>предоставления муниципальной услуги «Предоставление</w:t>
      </w:r>
    </w:p>
    <w:p w14:paraId="6F9E1A10" w14:textId="77777777" w:rsidR="00C11E42" w:rsidRPr="00C11E42" w:rsidRDefault="00C11E42" w:rsidP="00C11E42">
      <w:pPr>
        <w:ind w:firstLine="0"/>
        <w:jc w:val="right"/>
        <w:rPr>
          <w:sz w:val="28"/>
          <w:szCs w:val="28"/>
          <w:lang w:val="ru-RU"/>
        </w:rPr>
      </w:pPr>
      <w:r w:rsidRPr="00C11E42">
        <w:rPr>
          <w:sz w:val="28"/>
          <w:szCs w:val="28"/>
          <w:lang w:val="ru-RU"/>
        </w:rPr>
        <w:t xml:space="preserve"> разрешения на отклонение от предельных </w:t>
      </w:r>
    </w:p>
    <w:p w14:paraId="798AB595" w14:textId="77777777" w:rsidR="00C11E42" w:rsidRDefault="00C11E42" w:rsidP="00C11E42">
      <w:pPr>
        <w:ind w:firstLine="0"/>
        <w:jc w:val="right"/>
        <w:rPr>
          <w:sz w:val="28"/>
          <w:szCs w:val="28"/>
          <w:lang w:val="ru-RU"/>
        </w:rPr>
      </w:pPr>
      <w:r w:rsidRPr="00C11E42">
        <w:rPr>
          <w:sz w:val="28"/>
          <w:szCs w:val="28"/>
          <w:lang w:val="ru-RU"/>
        </w:rPr>
        <w:t xml:space="preserve">параметров разрешенного строительства, реконструкции объектов </w:t>
      </w:r>
    </w:p>
    <w:p w14:paraId="15270711" w14:textId="411D7F66" w:rsidR="00C11E42" w:rsidRDefault="00C11E42" w:rsidP="00C11E42">
      <w:pPr>
        <w:ind w:firstLine="0"/>
        <w:jc w:val="right"/>
        <w:rPr>
          <w:sz w:val="28"/>
          <w:szCs w:val="28"/>
          <w:lang w:val="ru-RU"/>
        </w:rPr>
      </w:pPr>
      <w:r>
        <w:rPr>
          <w:sz w:val="28"/>
          <w:szCs w:val="28"/>
          <w:lang w:val="ru-RU"/>
        </w:rPr>
        <w:t xml:space="preserve">  </w:t>
      </w:r>
      <w:r w:rsidRPr="00C11E42">
        <w:rPr>
          <w:sz w:val="28"/>
          <w:szCs w:val="28"/>
          <w:lang w:val="ru-RU"/>
        </w:rPr>
        <w:t>капитального строительства»</w:t>
      </w:r>
    </w:p>
    <w:p w14:paraId="469C13AD" w14:textId="77777777" w:rsidR="00C11E42" w:rsidRPr="00C11E42" w:rsidRDefault="00C11E42" w:rsidP="00C11E42">
      <w:pPr>
        <w:ind w:firstLine="0"/>
        <w:jc w:val="right"/>
        <w:rPr>
          <w:sz w:val="28"/>
          <w:szCs w:val="28"/>
          <w:lang w:val="ru-RU"/>
        </w:rPr>
      </w:pPr>
    </w:p>
    <w:p w14:paraId="3E43D552" w14:textId="77777777" w:rsidR="009C7929" w:rsidRDefault="00CA0BE6">
      <w:pPr>
        <w:ind w:firstLine="0"/>
        <w:jc w:val="center"/>
        <w:rPr>
          <w:b/>
          <w:sz w:val="28"/>
          <w:szCs w:val="28"/>
          <w:lang w:val="ru-RU"/>
        </w:rPr>
      </w:pPr>
      <w:r w:rsidRPr="0055504B">
        <w:rPr>
          <w:b/>
          <w:sz w:val="28"/>
          <w:szCs w:val="28"/>
          <w:lang w:val="ru-RU"/>
        </w:rPr>
        <w:t>ИСЧЕРПЫВАЮЩИЙ ПЕРЕЧЕНЬ ОСНОВАНИЙ ДЛЯ ОТКАЗА В ПРИЕМЕ ЗАПРОСА И ДОКУМЕНТОВ, ДЛЯ ПРИОСТАНОВЛЕНИЯ ПРЕДОСТАВЛЕНИЯ МУНИЦИПАЛЬНОЙ УСЛУГИ ИЛИ ДЛЯ ОТКАЗА В ПРЕДОСТАВЛЕНИИ МУНИЦИПАЛЬНОЙ УСЛУГИ</w:t>
      </w:r>
    </w:p>
    <w:p w14:paraId="4B5B71E5" w14:textId="77777777" w:rsidR="00DA4C5D" w:rsidRPr="0055504B" w:rsidRDefault="00DA4C5D">
      <w:pPr>
        <w:ind w:firstLine="0"/>
        <w:jc w:val="center"/>
        <w:rPr>
          <w:sz w:val="28"/>
          <w:szCs w:val="28"/>
          <w:lang w:val="ru-RU"/>
        </w:rPr>
      </w:pPr>
    </w:p>
    <w:tbl>
      <w:tblPr>
        <w:tblStyle w:val="aff0"/>
        <w:tblW w:w="0" w:type="auto"/>
        <w:jc w:val="center"/>
        <w:tblLook w:val="04A0" w:firstRow="1" w:lastRow="0" w:firstColumn="1" w:lastColumn="0" w:noHBand="0" w:noVBand="1"/>
      </w:tblPr>
      <w:tblGrid>
        <w:gridCol w:w="2478"/>
        <w:gridCol w:w="719"/>
        <w:gridCol w:w="4352"/>
        <w:gridCol w:w="2414"/>
      </w:tblGrid>
      <w:tr w:rsidR="009C7929" w:rsidRPr="0055504B" w14:paraId="29126343" w14:textId="77777777" w:rsidTr="00E332B6">
        <w:trPr>
          <w:jc w:val="center"/>
        </w:trPr>
        <w:tc>
          <w:tcPr>
            <w:tcW w:w="2478" w:type="dxa"/>
            <w:vAlign w:val="center"/>
          </w:tcPr>
          <w:p w14:paraId="0E2D467F" w14:textId="77777777" w:rsidR="009C7929" w:rsidRPr="0055504B" w:rsidRDefault="00CA0BE6">
            <w:pPr>
              <w:ind w:firstLine="0"/>
              <w:jc w:val="center"/>
              <w:rPr>
                <w:sz w:val="28"/>
                <w:szCs w:val="28"/>
              </w:rPr>
            </w:pPr>
            <w:r w:rsidRPr="0055504B">
              <w:rPr>
                <w:b/>
                <w:sz w:val="28"/>
                <w:szCs w:val="28"/>
              </w:rPr>
              <w:t>Вид основания</w:t>
            </w:r>
          </w:p>
        </w:tc>
        <w:tc>
          <w:tcPr>
            <w:tcW w:w="719" w:type="dxa"/>
            <w:vAlign w:val="center"/>
          </w:tcPr>
          <w:p w14:paraId="79F6239D" w14:textId="77777777" w:rsidR="009C7929" w:rsidRPr="0055504B" w:rsidRDefault="00CA0BE6" w:rsidP="00425988">
            <w:pPr>
              <w:ind w:firstLine="0"/>
              <w:jc w:val="center"/>
              <w:rPr>
                <w:sz w:val="28"/>
                <w:szCs w:val="28"/>
              </w:rPr>
            </w:pPr>
            <w:r w:rsidRPr="0055504B">
              <w:rPr>
                <w:b/>
                <w:sz w:val="28"/>
                <w:szCs w:val="28"/>
              </w:rPr>
              <w:t>№</w:t>
            </w:r>
          </w:p>
        </w:tc>
        <w:tc>
          <w:tcPr>
            <w:tcW w:w="4352" w:type="dxa"/>
            <w:vAlign w:val="center"/>
          </w:tcPr>
          <w:p w14:paraId="72C1480D" w14:textId="77777777" w:rsidR="009C7929" w:rsidRPr="0055504B" w:rsidRDefault="00CA0BE6">
            <w:pPr>
              <w:ind w:firstLine="0"/>
              <w:jc w:val="center"/>
              <w:rPr>
                <w:sz w:val="28"/>
                <w:szCs w:val="28"/>
              </w:rPr>
            </w:pPr>
            <w:r w:rsidRPr="0055504B">
              <w:rPr>
                <w:b/>
                <w:sz w:val="28"/>
                <w:szCs w:val="28"/>
              </w:rPr>
              <w:t>Основание</w:t>
            </w:r>
          </w:p>
        </w:tc>
        <w:tc>
          <w:tcPr>
            <w:tcW w:w="2414" w:type="dxa"/>
            <w:vAlign w:val="center"/>
          </w:tcPr>
          <w:p w14:paraId="7BF60B09" w14:textId="77777777" w:rsidR="009C7929" w:rsidRPr="0055504B" w:rsidRDefault="00CA0BE6">
            <w:pPr>
              <w:ind w:firstLine="0"/>
              <w:jc w:val="center"/>
              <w:rPr>
                <w:sz w:val="28"/>
                <w:szCs w:val="28"/>
              </w:rPr>
            </w:pPr>
            <w:r w:rsidRPr="0055504B">
              <w:rPr>
                <w:b/>
                <w:sz w:val="28"/>
                <w:szCs w:val="28"/>
              </w:rPr>
              <w:t>Категория</w:t>
            </w:r>
          </w:p>
        </w:tc>
      </w:tr>
      <w:tr w:rsidR="009C7929" w:rsidRPr="0055504B" w14:paraId="77B532EB" w14:textId="77777777" w:rsidTr="00E332B6">
        <w:trPr>
          <w:jc w:val="center"/>
        </w:trPr>
        <w:tc>
          <w:tcPr>
            <w:tcW w:w="2478" w:type="dxa"/>
          </w:tcPr>
          <w:p w14:paraId="4176D915" w14:textId="77777777" w:rsidR="009C7929" w:rsidRPr="0055504B" w:rsidRDefault="00CA0BE6">
            <w:pPr>
              <w:ind w:firstLine="0"/>
              <w:rPr>
                <w:sz w:val="28"/>
                <w:szCs w:val="28"/>
              </w:rPr>
            </w:pPr>
            <w:r w:rsidRPr="0055504B">
              <w:rPr>
                <w:sz w:val="28"/>
                <w:szCs w:val="28"/>
              </w:rPr>
              <w:t>Отказ в приеме</w:t>
            </w:r>
          </w:p>
        </w:tc>
        <w:tc>
          <w:tcPr>
            <w:tcW w:w="719" w:type="dxa"/>
          </w:tcPr>
          <w:p w14:paraId="0772C902" w14:textId="77777777" w:rsidR="009C7929" w:rsidRPr="0055504B" w:rsidRDefault="00CA0BE6" w:rsidP="00425988">
            <w:pPr>
              <w:ind w:firstLine="0"/>
              <w:jc w:val="center"/>
              <w:rPr>
                <w:sz w:val="28"/>
                <w:szCs w:val="28"/>
              </w:rPr>
            </w:pPr>
            <w:r w:rsidRPr="0055504B">
              <w:rPr>
                <w:sz w:val="28"/>
                <w:szCs w:val="28"/>
              </w:rPr>
              <w:t>1</w:t>
            </w:r>
          </w:p>
        </w:tc>
        <w:tc>
          <w:tcPr>
            <w:tcW w:w="4352" w:type="dxa"/>
          </w:tcPr>
          <w:p w14:paraId="5996050D" w14:textId="77777777" w:rsidR="009C7929" w:rsidRPr="0055504B" w:rsidRDefault="00CA0BE6">
            <w:pPr>
              <w:ind w:firstLine="0"/>
              <w:rPr>
                <w:sz w:val="28"/>
                <w:szCs w:val="28"/>
                <w:lang w:val="ru-RU"/>
              </w:rPr>
            </w:pPr>
            <w:r w:rsidRPr="0055504B">
              <w:rPr>
                <w:sz w:val="28"/>
                <w:szCs w:val="28"/>
                <w:lang w:val="ru-RU"/>
              </w:rPr>
              <w:t>Непредставление обязательных документов либо утрата ими силы на момент обращения</w:t>
            </w:r>
          </w:p>
        </w:tc>
        <w:tc>
          <w:tcPr>
            <w:tcW w:w="2414" w:type="dxa"/>
          </w:tcPr>
          <w:p w14:paraId="6B4CADD2"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4EEDDE49" w14:textId="77777777" w:rsidTr="00E332B6">
        <w:trPr>
          <w:jc w:val="center"/>
        </w:trPr>
        <w:tc>
          <w:tcPr>
            <w:tcW w:w="2478" w:type="dxa"/>
          </w:tcPr>
          <w:p w14:paraId="7D6F5548" w14:textId="77777777" w:rsidR="009C7929" w:rsidRPr="0055504B" w:rsidRDefault="00CA0BE6">
            <w:pPr>
              <w:ind w:firstLine="0"/>
              <w:rPr>
                <w:sz w:val="28"/>
                <w:szCs w:val="28"/>
              </w:rPr>
            </w:pPr>
            <w:r w:rsidRPr="0055504B">
              <w:rPr>
                <w:sz w:val="28"/>
                <w:szCs w:val="28"/>
              </w:rPr>
              <w:t>Отказ в приеме</w:t>
            </w:r>
          </w:p>
        </w:tc>
        <w:tc>
          <w:tcPr>
            <w:tcW w:w="719" w:type="dxa"/>
          </w:tcPr>
          <w:p w14:paraId="3327AB5C" w14:textId="77777777" w:rsidR="009C7929" w:rsidRPr="0055504B" w:rsidRDefault="00CA0BE6" w:rsidP="00425988">
            <w:pPr>
              <w:ind w:firstLine="0"/>
              <w:jc w:val="center"/>
              <w:rPr>
                <w:sz w:val="28"/>
                <w:szCs w:val="28"/>
              </w:rPr>
            </w:pPr>
            <w:r w:rsidRPr="0055504B">
              <w:rPr>
                <w:sz w:val="28"/>
                <w:szCs w:val="28"/>
              </w:rPr>
              <w:t>2</w:t>
            </w:r>
          </w:p>
        </w:tc>
        <w:tc>
          <w:tcPr>
            <w:tcW w:w="4352" w:type="dxa"/>
          </w:tcPr>
          <w:p w14:paraId="13E5BA2C" w14:textId="77777777" w:rsidR="009C7929" w:rsidRPr="0055504B" w:rsidRDefault="00CA0BE6">
            <w:pPr>
              <w:ind w:firstLine="0"/>
              <w:rPr>
                <w:sz w:val="28"/>
                <w:szCs w:val="28"/>
                <w:lang w:val="ru-RU"/>
              </w:rPr>
            </w:pPr>
            <w:r w:rsidRPr="0055504B">
              <w:rPr>
                <w:sz w:val="28"/>
                <w:szCs w:val="28"/>
                <w:lang w:val="ru-RU"/>
              </w:rPr>
              <w:t>Подача запроса лицом, полномочия которого не подтверждены</w:t>
            </w:r>
          </w:p>
        </w:tc>
        <w:tc>
          <w:tcPr>
            <w:tcW w:w="2414" w:type="dxa"/>
          </w:tcPr>
          <w:p w14:paraId="6F23E3FA" w14:textId="77777777" w:rsidR="009C7929" w:rsidRPr="0055504B" w:rsidRDefault="00CA0BE6" w:rsidP="00E332B6">
            <w:pPr>
              <w:ind w:firstLine="0"/>
              <w:jc w:val="center"/>
              <w:rPr>
                <w:sz w:val="28"/>
                <w:szCs w:val="28"/>
              </w:rPr>
            </w:pPr>
            <w:r w:rsidRPr="0055504B">
              <w:rPr>
                <w:sz w:val="28"/>
                <w:szCs w:val="28"/>
              </w:rPr>
              <w:t>В, Г</w:t>
            </w:r>
          </w:p>
        </w:tc>
      </w:tr>
      <w:tr w:rsidR="009C7929" w:rsidRPr="0055504B" w14:paraId="1B3FADBA" w14:textId="77777777" w:rsidTr="00E332B6">
        <w:trPr>
          <w:jc w:val="center"/>
        </w:trPr>
        <w:tc>
          <w:tcPr>
            <w:tcW w:w="2478" w:type="dxa"/>
          </w:tcPr>
          <w:p w14:paraId="16758916" w14:textId="77777777" w:rsidR="009C7929" w:rsidRPr="0055504B" w:rsidRDefault="00CA0BE6">
            <w:pPr>
              <w:ind w:firstLine="0"/>
              <w:rPr>
                <w:sz w:val="28"/>
                <w:szCs w:val="28"/>
              </w:rPr>
            </w:pPr>
            <w:r w:rsidRPr="0055504B">
              <w:rPr>
                <w:sz w:val="28"/>
                <w:szCs w:val="28"/>
              </w:rPr>
              <w:t>Отказ в приеме</w:t>
            </w:r>
          </w:p>
        </w:tc>
        <w:tc>
          <w:tcPr>
            <w:tcW w:w="719" w:type="dxa"/>
          </w:tcPr>
          <w:p w14:paraId="3618E06B" w14:textId="77777777" w:rsidR="009C7929" w:rsidRPr="0055504B" w:rsidRDefault="00CA0BE6" w:rsidP="00425988">
            <w:pPr>
              <w:ind w:firstLine="0"/>
              <w:jc w:val="center"/>
              <w:rPr>
                <w:sz w:val="28"/>
                <w:szCs w:val="28"/>
              </w:rPr>
            </w:pPr>
            <w:r w:rsidRPr="0055504B">
              <w:rPr>
                <w:sz w:val="28"/>
                <w:szCs w:val="28"/>
              </w:rPr>
              <w:t>3</w:t>
            </w:r>
          </w:p>
        </w:tc>
        <w:tc>
          <w:tcPr>
            <w:tcW w:w="4352" w:type="dxa"/>
          </w:tcPr>
          <w:p w14:paraId="73663106" w14:textId="77777777" w:rsidR="009C7929" w:rsidRPr="0055504B" w:rsidRDefault="00CA0BE6">
            <w:pPr>
              <w:ind w:firstLine="0"/>
              <w:rPr>
                <w:sz w:val="28"/>
                <w:szCs w:val="28"/>
                <w:lang w:val="ru-RU"/>
              </w:rPr>
            </w:pPr>
            <w:r w:rsidRPr="0055504B">
              <w:rPr>
                <w:sz w:val="28"/>
                <w:szCs w:val="28"/>
                <w:lang w:val="ru-RU"/>
              </w:rPr>
              <w:t>Текст запроса или документов не поддается прочтению</w:t>
            </w:r>
          </w:p>
        </w:tc>
        <w:tc>
          <w:tcPr>
            <w:tcW w:w="2414" w:type="dxa"/>
          </w:tcPr>
          <w:p w14:paraId="3273B050"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2D8C360F" w14:textId="77777777" w:rsidTr="00E332B6">
        <w:trPr>
          <w:jc w:val="center"/>
        </w:trPr>
        <w:tc>
          <w:tcPr>
            <w:tcW w:w="2478" w:type="dxa"/>
          </w:tcPr>
          <w:p w14:paraId="74F8890A" w14:textId="77777777" w:rsidR="009C7929" w:rsidRPr="0055504B" w:rsidRDefault="00CA0BE6">
            <w:pPr>
              <w:ind w:firstLine="0"/>
              <w:rPr>
                <w:sz w:val="28"/>
                <w:szCs w:val="28"/>
              </w:rPr>
            </w:pPr>
            <w:r w:rsidRPr="0055504B">
              <w:rPr>
                <w:sz w:val="28"/>
                <w:szCs w:val="28"/>
              </w:rPr>
              <w:t>Отказ в приеме</w:t>
            </w:r>
          </w:p>
        </w:tc>
        <w:tc>
          <w:tcPr>
            <w:tcW w:w="719" w:type="dxa"/>
          </w:tcPr>
          <w:p w14:paraId="7DAE47FB" w14:textId="77777777" w:rsidR="009C7929" w:rsidRPr="0055504B" w:rsidRDefault="00CA0BE6" w:rsidP="00425988">
            <w:pPr>
              <w:ind w:firstLine="0"/>
              <w:jc w:val="center"/>
              <w:rPr>
                <w:sz w:val="28"/>
                <w:szCs w:val="28"/>
              </w:rPr>
            </w:pPr>
            <w:r w:rsidRPr="0055504B">
              <w:rPr>
                <w:sz w:val="28"/>
                <w:szCs w:val="28"/>
              </w:rPr>
              <w:t>4</w:t>
            </w:r>
          </w:p>
        </w:tc>
        <w:tc>
          <w:tcPr>
            <w:tcW w:w="4352" w:type="dxa"/>
          </w:tcPr>
          <w:p w14:paraId="220C520F" w14:textId="77777777" w:rsidR="009C7929" w:rsidRPr="0055504B" w:rsidRDefault="00CA0BE6">
            <w:pPr>
              <w:ind w:firstLine="0"/>
              <w:rPr>
                <w:sz w:val="28"/>
                <w:szCs w:val="28"/>
                <w:lang w:val="ru-RU"/>
              </w:rPr>
            </w:pPr>
            <w:r w:rsidRPr="0055504B">
              <w:rPr>
                <w:sz w:val="28"/>
                <w:szCs w:val="28"/>
                <w:lang w:val="ru-RU"/>
              </w:rPr>
              <w:t>Запрос не содержит обязательных сведений либо не соответствует форме</w:t>
            </w:r>
          </w:p>
        </w:tc>
        <w:tc>
          <w:tcPr>
            <w:tcW w:w="2414" w:type="dxa"/>
          </w:tcPr>
          <w:p w14:paraId="4DB4D640"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7D0D9360" w14:textId="77777777" w:rsidTr="00E332B6">
        <w:trPr>
          <w:jc w:val="center"/>
        </w:trPr>
        <w:tc>
          <w:tcPr>
            <w:tcW w:w="2478" w:type="dxa"/>
          </w:tcPr>
          <w:p w14:paraId="7702AAFF" w14:textId="77777777" w:rsidR="009C7929" w:rsidRPr="0055504B" w:rsidRDefault="00CA0BE6">
            <w:pPr>
              <w:ind w:firstLine="0"/>
              <w:rPr>
                <w:sz w:val="28"/>
                <w:szCs w:val="28"/>
              </w:rPr>
            </w:pPr>
            <w:r w:rsidRPr="0055504B">
              <w:rPr>
                <w:sz w:val="28"/>
                <w:szCs w:val="28"/>
              </w:rPr>
              <w:t>Отказ в приеме</w:t>
            </w:r>
          </w:p>
        </w:tc>
        <w:tc>
          <w:tcPr>
            <w:tcW w:w="719" w:type="dxa"/>
          </w:tcPr>
          <w:p w14:paraId="3C66F8C4" w14:textId="77777777" w:rsidR="009C7929" w:rsidRPr="0055504B" w:rsidRDefault="00CA0BE6" w:rsidP="00425988">
            <w:pPr>
              <w:ind w:firstLine="0"/>
              <w:jc w:val="center"/>
              <w:rPr>
                <w:sz w:val="28"/>
                <w:szCs w:val="28"/>
              </w:rPr>
            </w:pPr>
            <w:r w:rsidRPr="0055504B">
              <w:rPr>
                <w:sz w:val="28"/>
                <w:szCs w:val="28"/>
              </w:rPr>
              <w:t>5</w:t>
            </w:r>
          </w:p>
        </w:tc>
        <w:tc>
          <w:tcPr>
            <w:tcW w:w="4352" w:type="dxa"/>
          </w:tcPr>
          <w:p w14:paraId="5562420E" w14:textId="77777777" w:rsidR="009C7929" w:rsidRPr="0055504B" w:rsidRDefault="00CA0BE6">
            <w:pPr>
              <w:ind w:firstLine="0"/>
              <w:rPr>
                <w:sz w:val="28"/>
                <w:szCs w:val="28"/>
                <w:lang w:val="ru-RU"/>
              </w:rPr>
            </w:pPr>
            <w:r w:rsidRPr="0055504B">
              <w:rPr>
                <w:sz w:val="28"/>
                <w:szCs w:val="28"/>
                <w:lang w:val="ru-RU"/>
              </w:rPr>
              <w:t>Неполное или некорректное заполнение полей интерактивной формы</w:t>
            </w:r>
          </w:p>
        </w:tc>
        <w:tc>
          <w:tcPr>
            <w:tcW w:w="2414" w:type="dxa"/>
          </w:tcPr>
          <w:p w14:paraId="358CFE89"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56441FC3" w14:textId="77777777" w:rsidTr="00E332B6">
        <w:trPr>
          <w:jc w:val="center"/>
        </w:trPr>
        <w:tc>
          <w:tcPr>
            <w:tcW w:w="2478" w:type="dxa"/>
          </w:tcPr>
          <w:p w14:paraId="0CDBC044" w14:textId="77777777" w:rsidR="009C7929" w:rsidRPr="0055504B" w:rsidRDefault="00CA0BE6">
            <w:pPr>
              <w:ind w:firstLine="0"/>
              <w:rPr>
                <w:sz w:val="28"/>
                <w:szCs w:val="28"/>
              </w:rPr>
            </w:pPr>
            <w:r w:rsidRPr="0055504B">
              <w:rPr>
                <w:sz w:val="28"/>
                <w:szCs w:val="28"/>
              </w:rPr>
              <w:t>Отказ в приеме</w:t>
            </w:r>
          </w:p>
        </w:tc>
        <w:tc>
          <w:tcPr>
            <w:tcW w:w="719" w:type="dxa"/>
          </w:tcPr>
          <w:p w14:paraId="656BA3E1" w14:textId="77777777" w:rsidR="009C7929" w:rsidRPr="0055504B" w:rsidRDefault="00CA0BE6" w:rsidP="00425988">
            <w:pPr>
              <w:ind w:firstLine="0"/>
              <w:jc w:val="center"/>
              <w:rPr>
                <w:sz w:val="28"/>
                <w:szCs w:val="28"/>
              </w:rPr>
            </w:pPr>
            <w:r w:rsidRPr="0055504B">
              <w:rPr>
                <w:sz w:val="28"/>
                <w:szCs w:val="28"/>
              </w:rPr>
              <w:t>6</w:t>
            </w:r>
          </w:p>
        </w:tc>
        <w:tc>
          <w:tcPr>
            <w:tcW w:w="4352" w:type="dxa"/>
          </w:tcPr>
          <w:p w14:paraId="6D7ACAE6" w14:textId="77777777" w:rsidR="009C7929" w:rsidRPr="0055504B" w:rsidRDefault="00CA0BE6">
            <w:pPr>
              <w:ind w:firstLine="0"/>
              <w:rPr>
                <w:sz w:val="28"/>
                <w:szCs w:val="28"/>
                <w:lang w:val="ru-RU"/>
              </w:rPr>
            </w:pPr>
            <w:r w:rsidRPr="0055504B">
              <w:rPr>
                <w:sz w:val="28"/>
                <w:szCs w:val="28"/>
                <w:lang w:val="ru-RU"/>
              </w:rPr>
              <w:t>Электронные документы не соответствуют установленным требованиям</w:t>
            </w:r>
          </w:p>
        </w:tc>
        <w:tc>
          <w:tcPr>
            <w:tcW w:w="2414" w:type="dxa"/>
          </w:tcPr>
          <w:p w14:paraId="1AC6C36E"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16348112" w14:textId="77777777" w:rsidTr="00E332B6">
        <w:trPr>
          <w:jc w:val="center"/>
        </w:trPr>
        <w:tc>
          <w:tcPr>
            <w:tcW w:w="2478" w:type="dxa"/>
          </w:tcPr>
          <w:p w14:paraId="0E835CA7" w14:textId="77777777" w:rsidR="009C7929" w:rsidRPr="0055504B" w:rsidRDefault="00CA0BE6">
            <w:pPr>
              <w:ind w:firstLine="0"/>
              <w:rPr>
                <w:sz w:val="28"/>
                <w:szCs w:val="28"/>
              </w:rPr>
            </w:pPr>
            <w:r w:rsidRPr="0055504B">
              <w:rPr>
                <w:sz w:val="28"/>
                <w:szCs w:val="28"/>
              </w:rPr>
              <w:t>Отказ в приеме</w:t>
            </w:r>
          </w:p>
        </w:tc>
        <w:tc>
          <w:tcPr>
            <w:tcW w:w="719" w:type="dxa"/>
          </w:tcPr>
          <w:p w14:paraId="608619DB" w14:textId="77777777" w:rsidR="009C7929" w:rsidRPr="0055504B" w:rsidRDefault="00CA0BE6" w:rsidP="00425988">
            <w:pPr>
              <w:ind w:firstLine="0"/>
              <w:jc w:val="center"/>
              <w:rPr>
                <w:sz w:val="28"/>
                <w:szCs w:val="28"/>
              </w:rPr>
            </w:pPr>
            <w:r w:rsidRPr="0055504B">
              <w:rPr>
                <w:sz w:val="28"/>
                <w:szCs w:val="28"/>
              </w:rPr>
              <w:t>7</w:t>
            </w:r>
          </w:p>
        </w:tc>
        <w:tc>
          <w:tcPr>
            <w:tcW w:w="4352" w:type="dxa"/>
          </w:tcPr>
          <w:p w14:paraId="139AC053" w14:textId="77777777" w:rsidR="009C7929" w:rsidRPr="0055504B" w:rsidRDefault="00CA0BE6">
            <w:pPr>
              <w:ind w:firstLine="0"/>
              <w:rPr>
                <w:sz w:val="28"/>
                <w:szCs w:val="28"/>
                <w:lang w:val="ru-RU"/>
              </w:rPr>
            </w:pPr>
            <w:r w:rsidRPr="0055504B">
              <w:rPr>
                <w:sz w:val="28"/>
                <w:szCs w:val="28"/>
                <w:lang w:val="ru-RU"/>
              </w:rPr>
              <w:t>Поступление аналогичного ранее зарегистрированного запроса, срок рассмотрения которого не истек</w:t>
            </w:r>
          </w:p>
        </w:tc>
        <w:tc>
          <w:tcPr>
            <w:tcW w:w="2414" w:type="dxa"/>
          </w:tcPr>
          <w:p w14:paraId="32D0FADB"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517E96A1" w14:textId="77777777" w:rsidTr="00E332B6">
        <w:trPr>
          <w:jc w:val="center"/>
        </w:trPr>
        <w:tc>
          <w:tcPr>
            <w:tcW w:w="2478" w:type="dxa"/>
          </w:tcPr>
          <w:p w14:paraId="77485D63" w14:textId="77777777" w:rsidR="009C7929" w:rsidRPr="0055504B" w:rsidRDefault="00CA0BE6">
            <w:pPr>
              <w:ind w:firstLine="0"/>
              <w:rPr>
                <w:sz w:val="28"/>
                <w:szCs w:val="28"/>
              </w:rPr>
            </w:pPr>
            <w:r w:rsidRPr="0055504B">
              <w:rPr>
                <w:sz w:val="28"/>
                <w:szCs w:val="28"/>
              </w:rPr>
              <w:t>Отказ в приеме</w:t>
            </w:r>
          </w:p>
        </w:tc>
        <w:tc>
          <w:tcPr>
            <w:tcW w:w="719" w:type="dxa"/>
          </w:tcPr>
          <w:p w14:paraId="2E33949B" w14:textId="77777777" w:rsidR="009C7929" w:rsidRPr="0055504B" w:rsidRDefault="00CA0BE6" w:rsidP="00425988">
            <w:pPr>
              <w:ind w:firstLine="0"/>
              <w:jc w:val="center"/>
              <w:rPr>
                <w:sz w:val="28"/>
                <w:szCs w:val="28"/>
              </w:rPr>
            </w:pPr>
            <w:r w:rsidRPr="0055504B">
              <w:rPr>
                <w:sz w:val="28"/>
                <w:szCs w:val="28"/>
              </w:rPr>
              <w:t>8</w:t>
            </w:r>
          </w:p>
        </w:tc>
        <w:tc>
          <w:tcPr>
            <w:tcW w:w="4352" w:type="dxa"/>
          </w:tcPr>
          <w:p w14:paraId="0BD8B8AE" w14:textId="77777777" w:rsidR="009C7929" w:rsidRPr="0055504B" w:rsidRDefault="00CA0BE6">
            <w:pPr>
              <w:ind w:firstLine="0"/>
              <w:rPr>
                <w:sz w:val="28"/>
                <w:szCs w:val="28"/>
                <w:lang w:val="ru-RU"/>
              </w:rPr>
            </w:pPr>
            <w:r w:rsidRPr="0055504B">
              <w:rPr>
                <w:sz w:val="28"/>
                <w:szCs w:val="28"/>
                <w:lang w:val="ru-RU"/>
              </w:rPr>
              <w:t>Документы поданы в неуполномоченный орган</w:t>
            </w:r>
          </w:p>
        </w:tc>
        <w:tc>
          <w:tcPr>
            <w:tcW w:w="2414" w:type="dxa"/>
          </w:tcPr>
          <w:p w14:paraId="1431B1CC"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4626B059" w14:textId="77777777" w:rsidTr="00E332B6">
        <w:trPr>
          <w:jc w:val="center"/>
        </w:trPr>
        <w:tc>
          <w:tcPr>
            <w:tcW w:w="2478" w:type="dxa"/>
          </w:tcPr>
          <w:p w14:paraId="53672C3E" w14:textId="77777777" w:rsidR="009C7929" w:rsidRPr="0055504B" w:rsidRDefault="00CA0BE6">
            <w:pPr>
              <w:ind w:firstLine="0"/>
              <w:rPr>
                <w:sz w:val="28"/>
                <w:szCs w:val="28"/>
              </w:rPr>
            </w:pPr>
            <w:r w:rsidRPr="0055504B">
              <w:rPr>
                <w:sz w:val="28"/>
                <w:szCs w:val="28"/>
              </w:rPr>
              <w:t>Отказ в предоставлении</w:t>
            </w:r>
          </w:p>
        </w:tc>
        <w:tc>
          <w:tcPr>
            <w:tcW w:w="719" w:type="dxa"/>
          </w:tcPr>
          <w:p w14:paraId="38191E7D" w14:textId="77777777" w:rsidR="009C7929" w:rsidRPr="0055504B" w:rsidRDefault="00CA0BE6" w:rsidP="00425988">
            <w:pPr>
              <w:ind w:firstLine="0"/>
              <w:jc w:val="center"/>
              <w:rPr>
                <w:sz w:val="28"/>
                <w:szCs w:val="28"/>
              </w:rPr>
            </w:pPr>
            <w:r w:rsidRPr="0055504B">
              <w:rPr>
                <w:sz w:val="28"/>
                <w:szCs w:val="28"/>
              </w:rPr>
              <w:t>1</w:t>
            </w:r>
          </w:p>
        </w:tc>
        <w:tc>
          <w:tcPr>
            <w:tcW w:w="4352" w:type="dxa"/>
          </w:tcPr>
          <w:p w14:paraId="36B384B1" w14:textId="565058D4" w:rsidR="009C7929" w:rsidRPr="0055504B" w:rsidRDefault="00E332B6">
            <w:pPr>
              <w:ind w:firstLine="0"/>
              <w:rPr>
                <w:sz w:val="28"/>
                <w:szCs w:val="28"/>
                <w:lang w:val="ru-RU"/>
              </w:rPr>
            </w:pPr>
            <w:r>
              <w:rPr>
                <w:sz w:val="28"/>
                <w:szCs w:val="28"/>
                <w:lang w:val="ru-RU"/>
              </w:rPr>
              <w:t>С</w:t>
            </w:r>
            <w:r w:rsidRPr="00E332B6">
              <w:rPr>
                <w:sz w:val="28"/>
                <w:szCs w:val="28"/>
                <w:lang w:val="ru-RU"/>
              </w:rPr>
              <w:t>ведения, указанные в заявлении, не подтверждены сведениями, полученными в рамках межведомственного взаимодействия</w:t>
            </w:r>
          </w:p>
        </w:tc>
        <w:tc>
          <w:tcPr>
            <w:tcW w:w="2414" w:type="dxa"/>
          </w:tcPr>
          <w:p w14:paraId="1FF647A1"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0B69260C" w14:textId="77777777" w:rsidTr="00E332B6">
        <w:trPr>
          <w:jc w:val="center"/>
        </w:trPr>
        <w:tc>
          <w:tcPr>
            <w:tcW w:w="2478" w:type="dxa"/>
          </w:tcPr>
          <w:p w14:paraId="55481D66" w14:textId="77777777" w:rsidR="009C7929" w:rsidRPr="0055504B" w:rsidRDefault="00CA0BE6">
            <w:pPr>
              <w:ind w:firstLine="0"/>
              <w:rPr>
                <w:sz w:val="28"/>
                <w:szCs w:val="28"/>
              </w:rPr>
            </w:pPr>
            <w:r w:rsidRPr="0055504B">
              <w:rPr>
                <w:sz w:val="28"/>
                <w:szCs w:val="28"/>
              </w:rPr>
              <w:lastRenderedPageBreak/>
              <w:t>Отказ в предоставлении</w:t>
            </w:r>
          </w:p>
        </w:tc>
        <w:tc>
          <w:tcPr>
            <w:tcW w:w="719" w:type="dxa"/>
          </w:tcPr>
          <w:p w14:paraId="4A9CAE71" w14:textId="77777777" w:rsidR="009C7929" w:rsidRPr="0055504B" w:rsidRDefault="00CA0BE6">
            <w:pPr>
              <w:ind w:firstLine="0"/>
              <w:rPr>
                <w:sz w:val="28"/>
                <w:szCs w:val="28"/>
              </w:rPr>
            </w:pPr>
            <w:r w:rsidRPr="0055504B">
              <w:rPr>
                <w:sz w:val="28"/>
                <w:szCs w:val="28"/>
              </w:rPr>
              <w:t>2</w:t>
            </w:r>
          </w:p>
        </w:tc>
        <w:tc>
          <w:tcPr>
            <w:tcW w:w="4352" w:type="dxa"/>
          </w:tcPr>
          <w:p w14:paraId="77DCFD77" w14:textId="6F7DDE39" w:rsidR="009C7929" w:rsidRPr="0055504B" w:rsidRDefault="00E332B6">
            <w:pPr>
              <w:ind w:firstLine="0"/>
              <w:rPr>
                <w:sz w:val="28"/>
                <w:szCs w:val="28"/>
                <w:lang w:val="ru-RU"/>
              </w:rPr>
            </w:pPr>
            <w:r>
              <w:rPr>
                <w:sz w:val="28"/>
                <w:szCs w:val="28"/>
                <w:lang w:val="ru-RU"/>
              </w:rPr>
              <w:t>Н</w:t>
            </w:r>
            <w:r w:rsidRPr="00E332B6">
              <w:rPr>
                <w:sz w:val="28"/>
                <w:szCs w:val="28"/>
                <w:lang w:val="ru-RU"/>
              </w:rPr>
              <w:t>есоответствие испрашиваемого отклонения от предельных параметров разрешенного строительства, реконструкции объекта капитального строительства санитарно-гигиеническим и противопожарным нормам, а также требованиям технических регламентов</w:t>
            </w:r>
          </w:p>
        </w:tc>
        <w:tc>
          <w:tcPr>
            <w:tcW w:w="2414" w:type="dxa"/>
          </w:tcPr>
          <w:p w14:paraId="73F4A4F4"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1496B6D9" w14:textId="77777777" w:rsidTr="00E332B6">
        <w:trPr>
          <w:jc w:val="center"/>
        </w:trPr>
        <w:tc>
          <w:tcPr>
            <w:tcW w:w="2478" w:type="dxa"/>
          </w:tcPr>
          <w:p w14:paraId="5BE54225" w14:textId="77777777" w:rsidR="009C7929" w:rsidRPr="0055504B" w:rsidRDefault="00CA0BE6">
            <w:pPr>
              <w:ind w:firstLine="0"/>
              <w:rPr>
                <w:sz w:val="28"/>
                <w:szCs w:val="28"/>
              </w:rPr>
            </w:pPr>
            <w:r w:rsidRPr="0055504B">
              <w:rPr>
                <w:sz w:val="28"/>
                <w:szCs w:val="28"/>
              </w:rPr>
              <w:t>Отказ в предоставлении</w:t>
            </w:r>
          </w:p>
        </w:tc>
        <w:tc>
          <w:tcPr>
            <w:tcW w:w="719" w:type="dxa"/>
          </w:tcPr>
          <w:p w14:paraId="05277098" w14:textId="77777777" w:rsidR="009C7929" w:rsidRPr="0055504B" w:rsidRDefault="00CA0BE6">
            <w:pPr>
              <w:ind w:firstLine="0"/>
              <w:rPr>
                <w:sz w:val="28"/>
                <w:szCs w:val="28"/>
              </w:rPr>
            </w:pPr>
            <w:r w:rsidRPr="0055504B">
              <w:rPr>
                <w:sz w:val="28"/>
                <w:szCs w:val="28"/>
              </w:rPr>
              <w:t>3</w:t>
            </w:r>
          </w:p>
        </w:tc>
        <w:tc>
          <w:tcPr>
            <w:tcW w:w="4352" w:type="dxa"/>
          </w:tcPr>
          <w:p w14:paraId="551720F4" w14:textId="06D84057" w:rsidR="009C7929" w:rsidRPr="0055504B" w:rsidRDefault="00E332B6" w:rsidP="00E332B6">
            <w:pPr>
              <w:ind w:firstLine="0"/>
              <w:rPr>
                <w:sz w:val="28"/>
                <w:szCs w:val="28"/>
                <w:lang w:val="ru-RU"/>
              </w:rPr>
            </w:pPr>
            <w:r>
              <w:rPr>
                <w:sz w:val="28"/>
                <w:szCs w:val="28"/>
                <w:lang w:val="ru-RU"/>
              </w:rPr>
              <w:t>Н</w:t>
            </w:r>
            <w:r w:rsidRPr="00E332B6">
              <w:rPr>
                <w:sz w:val="28"/>
                <w:szCs w:val="28"/>
                <w:lang w:val="ru-RU"/>
              </w:rPr>
              <w:t>аличие рекомендаций Комиссии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в том числе с учетом отрицательного заключения по результатам публичных слушаний по вопросу предоставления разрешения на отклонение от предельных параметров разрешенного строительства, реконструкции объекта капитального строительства</w:t>
            </w:r>
          </w:p>
        </w:tc>
        <w:tc>
          <w:tcPr>
            <w:tcW w:w="2414" w:type="dxa"/>
          </w:tcPr>
          <w:p w14:paraId="73581125"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1B3E5707" w14:textId="77777777" w:rsidTr="00E332B6">
        <w:trPr>
          <w:jc w:val="center"/>
        </w:trPr>
        <w:tc>
          <w:tcPr>
            <w:tcW w:w="2478" w:type="dxa"/>
          </w:tcPr>
          <w:p w14:paraId="74F166CA" w14:textId="77777777" w:rsidR="009C7929" w:rsidRPr="0055504B" w:rsidRDefault="00CA0BE6">
            <w:pPr>
              <w:ind w:firstLine="0"/>
              <w:rPr>
                <w:sz w:val="28"/>
                <w:szCs w:val="28"/>
              </w:rPr>
            </w:pPr>
            <w:r w:rsidRPr="0055504B">
              <w:rPr>
                <w:sz w:val="28"/>
                <w:szCs w:val="28"/>
              </w:rPr>
              <w:t>Отказ в предоставлении</w:t>
            </w:r>
          </w:p>
        </w:tc>
        <w:tc>
          <w:tcPr>
            <w:tcW w:w="719" w:type="dxa"/>
          </w:tcPr>
          <w:p w14:paraId="6C0149EB" w14:textId="77777777" w:rsidR="009C7929" w:rsidRPr="0055504B" w:rsidRDefault="00CA0BE6">
            <w:pPr>
              <w:ind w:firstLine="0"/>
              <w:rPr>
                <w:sz w:val="28"/>
                <w:szCs w:val="28"/>
              </w:rPr>
            </w:pPr>
            <w:r w:rsidRPr="0055504B">
              <w:rPr>
                <w:sz w:val="28"/>
                <w:szCs w:val="28"/>
              </w:rPr>
              <w:t>4</w:t>
            </w:r>
          </w:p>
        </w:tc>
        <w:tc>
          <w:tcPr>
            <w:tcW w:w="4352" w:type="dxa"/>
          </w:tcPr>
          <w:p w14:paraId="087DA400" w14:textId="34695823" w:rsidR="009C7929" w:rsidRPr="0055504B" w:rsidRDefault="00E332B6">
            <w:pPr>
              <w:ind w:firstLine="0"/>
              <w:rPr>
                <w:sz w:val="28"/>
                <w:szCs w:val="28"/>
                <w:lang w:val="ru-RU"/>
              </w:rPr>
            </w:pPr>
            <w:r>
              <w:rPr>
                <w:sz w:val="28"/>
                <w:szCs w:val="28"/>
                <w:lang w:val="ru-RU"/>
              </w:rPr>
              <w:t>О</w:t>
            </w:r>
            <w:r w:rsidRPr="00E332B6">
              <w:rPr>
                <w:sz w:val="28"/>
                <w:szCs w:val="28"/>
                <w:lang w:val="ru-RU"/>
              </w:rPr>
              <w:t>тсутствие у заявителя прав на земельный участок либо на объект капитального строительства</w:t>
            </w:r>
          </w:p>
        </w:tc>
        <w:tc>
          <w:tcPr>
            <w:tcW w:w="2414" w:type="dxa"/>
          </w:tcPr>
          <w:p w14:paraId="57094F91"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7CF133D6" w14:textId="77777777" w:rsidTr="00E332B6">
        <w:trPr>
          <w:jc w:val="center"/>
        </w:trPr>
        <w:tc>
          <w:tcPr>
            <w:tcW w:w="2478" w:type="dxa"/>
          </w:tcPr>
          <w:p w14:paraId="419D69DB" w14:textId="77777777" w:rsidR="009C7929" w:rsidRPr="0055504B" w:rsidRDefault="00CA0BE6">
            <w:pPr>
              <w:ind w:firstLine="0"/>
              <w:rPr>
                <w:sz w:val="28"/>
                <w:szCs w:val="28"/>
              </w:rPr>
            </w:pPr>
            <w:r w:rsidRPr="0055504B">
              <w:rPr>
                <w:sz w:val="28"/>
                <w:szCs w:val="28"/>
              </w:rPr>
              <w:t>Отказ в предоставлении</w:t>
            </w:r>
          </w:p>
        </w:tc>
        <w:tc>
          <w:tcPr>
            <w:tcW w:w="719" w:type="dxa"/>
          </w:tcPr>
          <w:p w14:paraId="4EF2C6E2" w14:textId="77777777" w:rsidR="009C7929" w:rsidRPr="0055504B" w:rsidRDefault="00CA0BE6">
            <w:pPr>
              <w:ind w:firstLine="0"/>
              <w:rPr>
                <w:sz w:val="28"/>
                <w:szCs w:val="28"/>
              </w:rPr>
            </w:pPr>
            <w:r w:rsidRPr="0055504B">
              <w:rPr>
                <w:sz w:val="28"/>
                <w:szCs w:val="28"/>
              </w:rPr>
              <w:t>5</w:t>
            </w:r>
          </w:p>
        </w:tc>
        <w:tc>
          <w:tcPr>
            <w:tcW w:w="4352" w:type="dxa"/>
          </w:tcPr>
          <w:p w14:paraId="52C49B26" w14:textId="6750C119" w:rsidR="009C7929" w:rsidRPr="0055504B" w:rsidRDefault="00E332B6">
            <w:pPr>
              <w:ind w:firstLine="0"/>
              <w:rPr>
                <w:sz w:val="28"/>
                <w:szCs w:val="28"/>
                <w:lang w:val="ru-RU"/>
              </w:rPr>
            </w:pPr>
            <w:r>
              <w:rPr>
                <w:sz w:val="28"/>
                <w:szCs w:val="28"/>
                <w:lang w:val="ru-RU"/>
              </w:rPr>
              <w:t>Н</w:t>
            </w:r>
            <w:r w:rsidRPr="00E332B6">
              <w:rPr>
                <w:sz w:val="28"/>
                <w:szCs w:val="28"/>
                <w:lang w:val="ru-RU"/>
              </w:rPr>
              <w:t>есоответствие вида разрешенного использования земельного участка либо объекта капитального строительства градостроительному регламенту, установленному правилами землепользования и застройки</w:t>
            </w:r>
          </w:p>
        </w:tc>
        <w:tc>
          <w:tcPr>
            <w:tcW w:w="2414" w:type="dxa"/>
          </w:tcPr>
          <w:p w14:paraId="5B80F2D8"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2BF5E440" w14:textId="77777777" w:rsidTr="00E332B6">
        <w:trPr>
          <w:jc w:val="center"/>
        </w:trPr>
        <w:tc>
          <w:tcPr>
            <w:tcW w:w="2478" w:type="dxa"/>
          </w:tcPr>
          <w:p w14:paraId="4C5EA41C" w14:textId="77777777" w:rsidR="009C7929" w:rsidRPr="0055504B" w:rsidRDefault="00CA0BE6">
            <w:pPr>
              <w:ind w:firstLine="0"/>
              <w:rPr>
                <w:sz w:val="28"/>
                <w:szCs w:val="28"/>
              </w:rPr>
            </w:pPr>
            <w:r w:rsidRPr="0055504B">
              <w:rPr>
                <w:sz w:val="28"/>
                <w:szCs w:val="28"/>
              </w:rPr>
              <w:t>Отказ в предоставлении</w:t>
            </w:r>
          </w:p>
        </w:tc>
        <w:tc>
          <w:tcPr>
            <w:tcW w:w="719" w:type="dxa"/>
          </w:tcPr>
          <w:p w14:paraId="65CA9A50" w14:textId="77777777" w:rsidR="009C7929" w:rsidRPr="0055504B" w:rsidRDefault="00CA0BE6">
            <w:pPr>
              <w:ind w:firstLine="0"/>
              <w:rPr>
                <w:sz w:val="28"/>
                <w:szCs w:val="28"/>
              </w:rPr>
            </w:pPr>
            <w:r w:rsidRPr="0055504B">
              <w:rPr>
                <w:sz w:val="28"/>
                <w:szCs w:val="28"/>
              </w:rPr>
              <w:t>6</w:t>
            </w:r>
          </w:p>
        </w:tc>
        <w:tc>
          <w:tcPr>
            <w:tcW w:w="4352" w:type="dxa"/>
          </w:tcPr>
          <w:p w14:paraId="288EEE98" w14:textId="78D6E865" w:rsidR="009C7929" w:rsidRPr="0055504B" w:rsidRDefault="00E332B6">
            <w:pPr>
              <w:ind w:firstLine="0"/>
              <w:rPr>
                <w:sz w:val="28"/>
                <w:szCs w:val="28"/>
                <w:lang w:val="ru-RU"/>
              </w:rPr>
            </w:pPr>
            <w:r>
              <w:rPr>
                <w:sz w:val="28"/>
                <w:szCs w:val="28"/>
                <w:lang w:val="ru-RU"/>
              </w:rPr>
              <w:t>З</w:t>
            </w:r>
            <w:r w:rsidRPr="00E332B6">
              <w:rPr>
                <w:sz w:val="28"/>
                <w:szCs w:val="28"/>
                <w:lang w:val="ru-RU"/>
              </w:rPr>
              <w:t xml:space="preserve">емельный участок или объект капитального строительства не соответствует режиму использования земель и </w:t>
            </w:r>
            <w:r w:rsidRPr="00E332B6">
              <w:rPr>
                <w:sz w:val="28"/>
                <w:szCs w:val="28"/>
                <w:lang w:val="ru-RU"/>
              </w:rPr>
              <w:lastRenderedPageBreak/>
              <w:t>градостроительному регламенту, установленному в 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w:t>
            </w:r>
          </w:p>
        </w:tc>
        <w:tc>
          <w:tcPr>
            <w:tcW w:w="2414" w:type="dxa"/>
          </w:tcPr>
          <w:p w14:paraId="0E63F68B" w14:textId="77777777" w:rsidR="009C7929" w:rsidRPr="0055504B" w:rsidRDefault="00CA0BE6" w:rsidP="00E332B6">
            <w:pPr>
              <w:ind w:firstLine="0"/>
              <w:jc w:val="center"/>
              <w:rPr>
                <w:sz w:val="28"/>
                <w:szCs w:val="28"/>
              </w:rPr>
            </w:pPr>
            <w:r w:rsidRPr="0055504B">
              <w:rPr>
                <w:sz w:val="28"/>
                <w:szCs w:val="28"/>
              </w:rPr>
              <w:lastRenderedPageBreak/>
              <w:t>А–Г</w:t>
            </w:r>
          </w:p>
        </w:tc>
      </w:tr>
      <w:tr w:rsidR="009C7929" w:rsidRPr="0055504B" w14:paraId="2BF5958C" w14:textId="77777777" w:rsidTr="00E332B6">
        <w:trPr>
          <w:jc w:val="center"/>
        </w:trPr>
        <w:tc>
          <w:tcPr>
            <w:tcW w:w="2478" w:type="dxa"/>
          </w:tcPr>
          <w:p w14:paraId="1342361B" w14:textId="77777777" w:rsidR="009C7929" w:rsidRPr="0055504B" w:rsidRDefault="00CA0BE6">
            <w:pPr>
              <w:ind w:firstLine="0"/>
              <w:rPr>
                <w:sz w:val="28"/>
                <w:szCs w:val="28"/>
              </w:rPr>
            </w:pPr>
            <w:r w:rsidRPr="0055504B">
              <w:rPr>
                <w:sz w:val="28"/>
                <w:szCs w:val="28"/>
              </w:rPr>
              <w:t>Отказ в предоставлении</w:t>
            </w:r>
          </w:p>
        </w:tc>
        <w:tc>
          <w:tcPr>
            <w:tcW w:w="719" w:type="dxa"/>
          </w:tcPr>
          <w:p w14:paraId="6E226EE4" w14:textId="77777777" w:rsidR="009C7929" w:rsidRPr="0055504B" w:rsidRDefault="00CA0BE6">
            <w:pPr>
              <w:ind w:firstLine="0"/>
              <w:rPr>
                <w:sz w:val="28"/>
                <w:szCs w:val="28"/>
              </w:rPr>
            </w:pPr>
            <w:r w:rsidRPr="0055504B">
              <w:rPr>
                <w:sz w:val="28"/>
                <w:szCs w:val="28"/>
              </w:rPr>
              <w:t>7</w:t>
            </w:r>
          </w:p>
        </w:tc>
        <w:tc>
          <w:tcPr>
            <w:tcW w:w="4352" w:type="dxa"/>
          </w:tcPr>
          <w:p w14:paraId="3A050CCD" w14:textId="29455772" w:rsidR="009C7929" w:rsidRPr="0055504B" w:rsidRDefault="00E332B6">
            <w:pPr>
              <w:ind w:firstLine="0"/>
              <w:rPr>
                <w:sz w:val="28"/>
                <w:szCs w:val="28"/>
                <w:lang w:val="ru-RU"/>
              </w:rPr>
            </w:pPr>
            <w:r>
              <w:rPr>
                <w:sz w:val="28"/>
                <w:szCs w:val="28"/>
                <w:lang w:val="ru-RU"/>
              </w:rPr>
              <w:t>З</w:t>
            </w:r>
            <w:r w:rsidRPr="00E332B6">
              <w:rPr>
                <w:sz w:val="28"/>
                <w:szCs w:val="28"/>
                <w:lang w:val="ru-RU"/>
              </w:rPr>
              <w:t>апрашиваемое разрешение на отклонение от предельных параметров разрешенного строительства, реконструкции объекта капитального строительства не соответствует утвержденной в установленном порядке документации по планировке территории</w:t>
            </w:r>
          </w:p>
        </w:tc>
        <w:tc>
          <w:tcPr>
            <w:tcW w:w="2414" w:type="dxa"/>
          </w:tcPr>
          <w:p w14:paraId="6EC8E492"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4E1C99EC" w14:textId="77777777" w:rsidTr="00E332B6">
        <w:trPr>
          <w:jc w:val="center"/>
        </w:trPr>
        <w:tc>
          <w:tcPr>
            <w:tcW w:w="2478" w:type="dxa"/>
          </w:tcPr>
          <w:p w14:paraId="0776F3E7" w14:textId="77777777" w:rsidR="009C7929" w:rsidRPr="0055504B" w:rsidRDefault="00CA0BE6">
            <w:pPr>
              <w:ind w:firstLine="0"/>
              <w:rPr>
                <w:sz w:val="28"/>
                <w:szCs w:val="28"/>
              </w:rPr>
            </w:pPr>
            <w:r w:rsidRPr="0055504B">
              <w:rPr>
                <w:sz w:val="28"/>
                <w:szCs w:val="28"/>
              </w:rPr>
              <w:t>Отказ в предоставлении</w:t>
            </w:r>
          </w:p>
        </w:tc>
        <w:tc>
          <w:tcPr>
            <w:tcW w:w="719" w:type="dxa"/>
          </w:tcPr>
          <w:p w14:paraId="7977A8CD" w14:textId="77777777" w:rsidR="009C7929" w:rsidRPr="0055504B" w:rsidRDefault="00CA0BE6">
            <w:pPr>
              <w:ind w:firstLine="0"/>
              <w:rPr>
                <w:sz w:val="28"/>
                <w:szCs w:val="28"/>
              </w:rPr>
            </w:pPr>
            <w:r w:rsidRPr="0055504B">
              <w:rPr>
                <w:sz w:val="28"/>
                <w:szCs w:val="28"/>
              </w:rPr>
              <w:t>8</w:t>
            </w:r>
          </w:p>
        </w:tc>
        <w:tc>
          <w:tcPr>
            <w:tcW w:w="4352" w:type="dxa"/>
          </w:tcPr>
          <w:p w14:paraId="7E93B00A" w14:textId="4AC62426" w:rsidR="009C7929" w:rsidRPr="0055504B" w:rsidRDefault="00E332B6">
            <w:pPr>
              <w:ind w:firstLine="0"/>
              <w:rPr>
                <w:sz w:val="28"/>
                <w:szCs w:val="28"/>
                <w:lang w:val="ru-RU"/>
              </w:rPr>
            </w:pPr>
            <w:r>
              <w:rPr>
                <w:sz w:val="28"/>
                <w:szCs w:val="28"/>
                <w:lang w:val="ru-RU"/>
              </w:rPr>
              <w:t>З</w:t>
            </w:r>
            <w:r w:rsidRPr="00E332B6">
              <w:rPr>
                <w:sz w:val="28"/>
                <w:szCs w:val="28"/>
                <w:lang w:val="ru-RU"/>
              </w:rPr>
              <w:t>апрашиваемое разрешение на отклонение от предельных параметров разрешенного строительства, реконструкции объекта капитального строительства не соответствует ограничениям использования объектов недвижимости, установленным в границах зон с особыми условиями использования территорий</w:t>
            </w:r>
          </w:p>
        </w:tc>
        <w:tc>
          <w:tcPr>
            <w:tcW w:w="2414" w:type="dxa"/>
          </w:tcPr>
          <w:p w14:paraId="02D55B4F"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006B9AFC" w14:textId="77777777" w:rsidTr="00E332B6">
        <w:trPr>
          <w:jc w:val="center"/>
        </w:trPr>
        <w:tc>
          <w:tcPr>
            <w:tcW w:w="2478" w:type="dxa"/>
          </w:tcPr>
          <w:p w14:paraId="3A49E3BB" w14:textId="77777777" w:rsidR="009C7929" w:rsidRPr="0055504B" w:rsidRDefault="00CA0BE6">
            <w:pPr>
              <w:ind w:firstLine="0"/>
              <w:rPr>
                <w:sz w:val="28"/>
                <w:szCs w:val="28"/>
              </w:rPr>
            </w:pPr>
            <w:r w:rsidRPr="0055504B">
              <w:rPr>
                <w:sz w:val="28"/>
                <w:szCs w:val="28"/>
              </w:rPr>
              <w:t>Отказ в предоставлении</w:t>
            </w:r>
          </w:p>
        </w:tc>
        <w:tc>
          <w:tcPr>
            <w:tcW w:w="719" w:type="dxa"/>
          </w:tcPr>
          <w:p w14:paraId="3FB2441E" w14:textId="77777777" w:rsidR="009C7929" w:rsidRPr="0055504B" w:rsidRDefault="00CA0BE6">
            <w:pPr>
              <w:ind w:firstLine="0"/>
              <w:rPr>
                <w:sz w:val="28"/>
                <w:szCs w:val="28"/>
              </w:rPr>
            </w:pPr>
            <w:r w:rsidRPr="0055504B">
              <w:rPr>
                <w:sz w:val="28"/>
                <w:szCs w:val="28"/>
              </w:rPr>
              <w:t>9</w:t>
            </w:r>
          </w:p>
        </w:tc>
        <w:tc>
          <w:tcPr>
            <w:tcW w:w="4352" w:type="dxa"/>
          </w:tcPr>
          <w:p w14:paraId="34EBFBCE" w14:textId="1ABCCA52" w:rsidR="009C7929" w:rsidRPr="0055504B" w:rsidRDefault="00CA0BE6">
            <w:pPr>
              <w:ind w:firstLine="0"/>
              <w:rPr>
                <w:sz w:val="28"/>
                <w:szCs w:val="28"/>
                <w:lang w:val="ru-RU"/>
              </w:rPr>
            </w:pPr>
            <w:r w:rsidRPr="0055504B">
              <w:rPr>
                <w:sz w:val="28"/>
                <w:szCs w:val="28"/>
                <w:lang w:val="ru-RU"/>
              </w:rPr>
              <w:t>Запрошено отклонение в части этажности, высоты или требований к архитектурным решениям в границах историческ</w:t>
            </w:r>
            <w:r w:rsidR="00E332B6">
              <w:rPr>
                <w:sz w:val="28"/>
                <w:szCs w:val="28"/>
                <w:lang w:val="ru-RU"/>
              </w:rPr>
              <w:t>ого</w:t>
            </w:r>
            <w:r w:rsidRPr="0055504B">
              <w:rPr>
                <w:sz w:val="28"/>
                <w:szCs w:val="28"/>
                <w:lang w:val="ru-RU"/>
              </w:rPr>
              <w:t xml:space="preserve"> поселени</w:t>
            </w:r>
            <w:r w:rsidR="00E332B6">
              <w:rPr>
                <w:sz w:val="28"/>
                <w:szCs w:val="28"/>
                <w:lang w:val="ru-RU"/>
              </w:rPr>
              <w:t xml:space="preserve">я </w:t>
            </w:r>
            <w:r w:rsidRPr="0055504B">
              <w:rPr>
                <w:sz w:val="28"/>
                <w:szCs w:val="28"/>
                <w:lang w:val="ru-RU"/>
              </w:rPr>
              <w:t>федерального значения</w:t>
            </w:r>
          </w:p>
        </w:tc>
        <w:tc>
          <w:tcPr>
            <w:tcW w:w="2414" w:type="dxa"/>
          </w:tcPr>
          <w:p w14:paraId="5C27DD8F" w14:textId="77777777" w:rsidR="009C7929" w:rsidRPr="0055504B" w:rsidRDefault="00CA0BE6" w:rsidP="00E332B6">
            <w:pPr>
              <w:ind w:firstLine="0"/>
              <w:jc w:val="center"/>
              <w:rPr>
                <w:sz w:val="28"/>
                <w:szCs w:val="28"/>
              </w:rPr>
            </w:pPr>
            <w:r w:rsidRPr="0055504B">
              <w:rPr>
                <w:sz w:val="28"/>
                <w:szCs w:val="28"/>
              </w:rPr>
              <w:t>А–Г</w:t>
            </w:r>
          </w:p>
        </w:tc>
      </w:tr>
      <w:tr w:rsidR="009C7929" w:rsidRPr="0055504B" w14:paraId="50FA2C8F" w14:textId="77777777" w:rsidTr="00E332B6">
        <w:trPr>
          <w:jc w:val="center"/>
        </w:trPr>
        <w:tc>
          <w:tcPr>
            <w:tcW w:w="2478" w:type="dxa"/>
          </w:tcPr>
          <w:p w14:paraId="3B255578" w14:textId="77777777" w:rsidR="009C7929" w:rsidRPr="0055504B" w:rsidRDefault="00CA0BE6">
            <w:pPr>
              <w:ind w:firstLine="0"/>
              <w:rPr>
                <w:sz w:val="28"/>
                <w:szCs w:val="28"/>
              </w:rPr>
            </w:pPr>
            <w:r w:rsidRPr="0055504B">
              <w:rPr>
                <w:sz w:val="28"/>
                <w:szCs w:val="28"/>
              </w:rPr>
              <w:t>Отказ в предоставлении</w:t>
            </w:r>
          </w:p>
        </w:tc>
        <w:tc>
          <w:tcPr>
            <w:tcW w:w="719" w:type="dxa"/>
          </w:tcPr>
          <w:p w14:paraId="224C9E9C" w14:textId="77777777" w:rsidR="009C7929" w:rsidRPr="0055504B" w:rsidRDefault="00CA0BE6">
            <w:pPr>
              <w:ind w:firstLine="0"/>
              <w:rPr>
                <w:sz w:val="28"/>
                <w:szCs w:val="28"/>
              </w:rPr>
            </w:pPr>
            <w:r w:rsidRPr="0055504B">
              <w:rPr>
                <w:sz w:val="28"/>
                <w:szCs w:val="28"/>
              </w:rPr>
              <w:t>10</w:t>
            </w:r>
          </w:p>
        </w:tc>
        <w:tc>
          <w:tcPr>
            <w:tcW w:w="4352" w:type="dxa"/>
          </w:tcPr>
          <w:p w14:paraId="706D8695" w14:textId="0684470E" w:rsidR="009C7929" w:rsidRPr="0055504B" w:rsidRDefault="00E332B6">
            <w:pPr>
              <w:ind w:firstLine="0"/>
              <w:rPr>
                <w:sz w:val="28"/>
                <w:szCs w:val="28"/>
                <w:lang w:val="ru-RU"/>
              </w:rPr>
            </w:pPr>
            <w:r>
              <w:rPr>
                <w:sz w:val="28"/>
                <w:szCs w:val="28"/>
                <w:lang w:val="ru-RU"/>
              </w:rPr>
              <w:t>В</w:t>
            </w:r>
            <w:r w:rsidRPr="00E332B6">
              <w:rPr>
                <w:sz w:val="28"/>
                <w:szCs w:val="28"/>
                <w:lang w:val="ru-RU"/>
              </w:rPr>
              <w:t xml:space="preserve"> отношении земельного участка, по которому запрашивается разрешение на отклонение от предельных параметров разрешенного строительства, реконструкции объекта капитального строительства </w:t>
            </w:r>
            <w:r w:rsidRPr="00E332B6">
              <w:rPr>
                <w:sz w:val="28"/>
                <w:szCs w:val="28"/>
                <w:lang w:val="ru-RU"/>
              </w:rPr>
              <w:lastRenderedPageBreak/>
              <w:t>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tc>
        <w:tc>
          <w:tcPr>
            <w:tcW w:w="2414" w:type="dxa"/>
          </w:tcPr>
          <w:p w14:paraId="34D10002" w14:textId="77777777" w:rsidR="009C7929" w:rsidRPr="0055504B" w:rsidRDefault="00CA0BE6" w:rsidP="00E332B6">
            <w:pPr>
              <w:ind w:firstLine="0"/>
              <w:jc w:val="center"/>
              <w:rPr>
                <w:sz w:val="28"/>
                <w:szCs w:val="28"/>
              </w:rPr>
            </w:pPr>
            <w:r w:rsidRPr="0055504B">
              <w:rPr>
                <w:sz w:val="28"/>
                <w:szCs w:val="28"/>
              </w:rPr>
              <w:lastRenderedPageBreak/>
              <w:t>А–Г</w:t>
            </w:r>
          </w:p>
        </w:tc>
      </w:tr>
    </w:tbl>
    <w:p w14:paraId="5F6A88A2" w14:textId="77777777" w:rsidR="009C7929" w:rsidRPr="0055504B" w:rsidRDefault="00CA0BE6">
      <w:pPr>
        <w:rPr>
          <w:sz w:val="28"/>
          <w:szCs w:val="28"/>
        </w:rPr>
      </w:pPr>
      <w:r w:rsidRPr="0055504B">
        <w:rPr>
          <w:sz w:val="28"/>
          <w:szCs w:val="28"/>
        </w:rPr>
        <w:br w:type="page"/>
      </w:r>
    </w:p>
    <w:p w14:paraId="15088A0B" w14:textId="5E48813A" w:rsidR="009C7929" w:rsidRPr="008825A9" w:rsidRDefault="00CA0BE6" w:rsidP="00DA4C5D">
      <w:pPr>
        <w:ind w:firstLine="0"/>
        <w:jc w:val="right"/>
        <w:rPr>
          <w:sz w:val="28"/>
          <w:szCs w:val="28"/>
          <w:lang w:val="ru-RU"/>
        </w:rPr>
      </w:pPr>
      <w:r w:rsidRPr="00383C73">
        <w:rPr>
          <w:sz w:val="28"/>
          <w:szCs w:val="28"/>
        </w:rPr>
        <w:lastRenderedPageBreak/>
        <w:t xml:space="preserve">Приложение № </w:t>
      </w:r>
      <w:r w:rsidR="008825A9">
        <w:rPr>
          <w:sz w:val="28"/>
          <w:szCs w:val="28"/>
          <w:lang w:val="ru-RU"/>
        </w:rPr>
        <w:t>5</w:t>
      </w:r>
    </w:p>
    <w:p w14:paraId="6511EE38" w14:textId="77777777" w:rsidR="00C11E42" w:rsidRPr="00C11E42" w:rsidRDefault="00C11E42" w:rsidP="00C11E42">
      <w:pPr>
        <w:ind w:firstLine="0"/>
        <w:jc w:val="right"/>
        <w:rPr>
          <w:sz w:val="28"/>
          <w:szCs w:val="28"/>
          <w:lang w:val="ru-RU"/>
        </w:rPr>
      </w:pPr>
      <w:r w:rsidRPr="00C11E42">
        <w:rPr>
          <w:sz w:val="28"/>
          <w:szCs w:val="28"/>
          <w:lang w:val="ru-RU"/>
        </w:rPr>
        <w:t>к Административному регламенту</w:t>
      </w:r>
    </w:p>
    <w:p w14:paraId="7BECB71A" w14:textId="77777777" w:rsidR="00C11E42" w:rsidRPr="00C11E42" w:rsidRDefault="00C11E42" w:rsidP="00C11E42">
      <w:pPr>
        <w:ind w:firstLine="0"/>
        <w:jc w:val="right"/>
        <w:rPr>
          <w:sz w:val="28"/>
          <w:szCs w:val="28"/>
          <w:lang w:val="ru-RU"/>
        </w:rPr>
      </w:pPr>
      <w:r w:rsidRPr="00C11E42">
        <w:rPr>
          <w:sz w:val="28"/>
          <w:szCs w:val="28"/>
          <w:lang w:val="ru-RU"/>
        </w:rPr>
        <w:t>предоставления муниципальной услуги «Предоставление</w:t>
      </w:r>
    </w:p>
    <w:p w14:paraId="43395BB4" w14:textId="77777777" w:rsidR="00C11E42" w:rsidRPr="00C11E42" w:rsidRDefault="00C11E42" w:rsidP="00C11E42">
      <w:pPr>
        <w:ind w:firstLine="0"/>
        <w:jc w:val="right"/>
        <w:rPr>
          <w:sz w:val="28"/>
          <w:szCs w:val="28"/>
          <w:lang w:val="ru-RU"/>
        </w:rPr>
      </w:pPr>
      <w:r w:rsidRPr="00C11E42">
        <w:rPr>
          <w:sz w:val="28"/>
          <w:szCs w:val="28"/>
          <w:lang w:val="ru-RU"/>
        </w:rPr>
        <w:t xml:space="preserve"> разрешения на отклонение от предельных </w:t>
      </w:r>
    </w:p>
    <w:p w14:paraId="0A7FDA97" w14:textId="77777777" w:rsidR="00C11E42" w:rsidRPr="00C11E42" w:rsidRDefault="00C11E42" w:rsidP="00C11E42">
      <w:pPr>
        <w:ind w:firstLine="0"/>
        <w:jc w:val="right"/>
        <w:rPr>
          <w:sz w:val="28"/>
          <w:szCs w:val="28"/>
          <w:lang w:val="ru-RU"/>
        </w:rPr>
      </w:pPr>
      <w:r w:rsidRPr="00C11E42">
        <w:rPr>
          <w:sz w:val="28"/>
          <w:szCs w:val="28"/>
          <w:lang w:val="ru-RU"/>
        </w:rPr>
        <w:t xml:space="preserve">параметров разрешенного строительства, </w:t>
      </w:r>
    </w:p>
    <w:p w14:paraId="13946F32" w14:textId="65F1904B" w:rsidR="00C11E42" w:rsidRPr="00C11E42" w:rsidRDefault="00C11E42" w:rsidP="00C11E42">
      <w:pPr>
        <w:ind w:firstLine="0"/>
        <w:jc w:val="right"/>
        <w:rPr>
          <w:sz w:val="28"/>
          <w:szCs w:val="28"/>
          <w:lang w:val="ru-RU"/>
        </w:rPr>
      </w:pPr>
      <w:r w:rsidRPr="00C11E42">
        <w:rPr>
          <w:sz w:val="28"/>
          <w:szCs w:val="28"/>
          <w:lang w:val="ru-RU"/>
        </w:rPr>
        <w:t>реконструкции объектов капитального строительства»</w:t>
      </w:r>
    </w:p>
    <w:p w14:paraId="5874FEE1" w14:textId="77777777" w:rsidR="00DA4C5D" w:rsidRDefault="00DA4C5D">
      <w:pPr>
        <w:ind w:firstLine="0"/>
        <w:jc w:val="right"/>
        <w:rPr>
          <w:lang w:val="ru-RU"/>
        </w:rPr>
      </w:pPr>
    </w:p>
    <w:p w14:paraId="1B62D2B6" w14:textId="77777777" w:rsidR="00DA4C5D" w:rsidRDefault="00DA4C5D">
      <w:pPr>
        <w:ind w:firstLine="0"/>
        <w:jc w:val="right"/>
        <w:rPr>
          <w:lang w:val="ru-RU"/>
        </w:rPr>
      </w:pPr>
    </w:p>
    <w:p w14:paraId="393A42D8" w14:textId="77777777" w:rsidR="00DA4C5D" w:rsidRDefault="00CA0BE6">
      <w:pPr>
        <w:ind w:firstLine="0"/>
        <w:jc w:val="right"/>
        <w:rPr>
          <w:lang w:val="ru-RU"/>
        </w:rPr>
      </w:pPr>
      <w:r w:rsidRPr="006F0358">
        <w:rPr>
          <w:lang w:val="ru-RU"/>
        </w:rPr>
        <w:t xml:space="preserve">В Комиссию по подготовке проекта Правил </w:t>
      </w:r>
    </w:p>
    <w:p w14:paraId="0B233130" w14:textId="77777777" w:rsidR="00DA4C5D" w:rsidRDefault="00CA0BE6">
      <w:pPr>
        <w:ind w:firstLine="0"/>
        <w:jc w:val="right"/>
        <w:rPr>
          <w:lang w:val="ru-RU"/>
        </w:rPr>
      </w:pPr>
      <w:r w:rsidRPr="006F0358">
        <w:rPr>
          <w:lang w:val="ru-RU"/>
        </w:rPr>
        <w:t xml:space="preserve">землепользования и застройки </w:t>
      </w:r>
    </w:p>
    <w:p w14:paraId="6022B44F" w14:textId="77777777" w:rsidR="009C7929" w:rsidRDefault="00CA0BE6">
      <w:pPr>
        <w:ind w:firstLine="0"/>
        <w:jc w:val="right"/>
        <w:rPr>
          <w:lang w:val="ru-RU"/>
        </w:rPr>
      </w:pPr>
      <w:r w:rsidRPr="006F0358">
        <w:rPr>
          <w:lang w:val="ru-RU"/>
        </w:rPr>
        <w:t>городского округа город Елец Липецкой области</w:t>
      </w:r>
    </w:p>
    <w:p w14:paraId="2E6C2B8B" w14:textId="77777777" w:rsidR="00DA4C5D" w:rsidRDefault="00DA4C5D">
      <w:pPr>
        <w:ind w:firstLine="0"/>
        <w:jc w:val="right"/>
        <w:rPr>
          <w:lang w:val="ru-RU"/>
        </w:rPr>
      </w:pPr>
    </w:p>
    <w:p w14:paraId="06CF3C1B" w14:textId="77777777" w:rsidR="00DA4C5D" w:rsidRDefault="00DA4C5D">
      <w:pPr>
        <w:ind w:firstLine="0"/>
        <w:jc w:val="right"/>
        <w:rPr>
          <w:lang w:val="ru-RU"/>
        </w:rPr>
      </w:pPr>
    </w:p>
    <w:p w14:paraId="2E61FF27" w14:textId="77777777" w:rsidR="00144E49" w:rsidRPr="00144E49" w:rsidRDefault="00144E49" w:rsidP="00144E49">
      <w:pPr>
        <w:ind w:firstLine="0"/>
        <w:jc w:val="center"/>
        <w:rPr>
          <w:lang w:val="ru-RU"/>
        </w:rPr>
      </w:pPr>
      <w:r w:rsidRPr="00144E49">
        <w:rPr>
          <w:b/>
          <w:lang w:val="ru-RU"/>
        </w:rPr>
        <w:t>ЗАЯВЛЕНИЕ</w:t>
      </w:r>
    </w:p>
    <w:p w14:paraId="00865550" w14:textId="77777777" w:rsidR="00144E49" w:rsidRPr="00144E49" w:rsidRDefault="00144E49" w:rsidP="00144E49">
      <w:pPr>
        <w:ind w:firstLine="0"/>
        <w:jc w:val="center"/>
        <w:rPr>
          <w:lang w:val="ru-RU"/>
        </w:rPr>
      </w:pPr>
      <w:r w:rsidRPr="00144E49">
        <w:rPr>
          <w:b/>
          <w:lang w:val="ru-RU"/>
        </w:rPr>
        <w:t>о предоставлении разрешения на отклонение от предельных параметров</w:t>
      </w:r>
    </w:p>
    <w:p w14:paraId="3C837EE2" w14:textId="77777777" w:rsidR="00144E49" w:rsidRPr="00144E49" w:rsidRDefault="00144E49" w:rsidP="00144E49">
      <w:pPr>
        <w:ind w:firstLine="0"/>
        <w:jc w:val="center"/>
        <w:rPr>
          <w:lang w:val="ru-RU"/>
        </w:rPr>
      </w:pPr>
      <w:r w:rsidRPr="00144E49">
        <w:rPr>
          <w:b/>
          <w:lang w:val="ru-RU"/>
        </w:rPr>
        <w:t>разрешенного строительства, реконструкции объекта капитального строительства</w:t>
      </w:r>
    </w:p>
    <w:p w14:paraId="1BA76D03" w14:textId="77777777" w:rsidR="00144E49" w:rsidRPr="00144E49" w:rsidRDefault="00144E49" w:rsidP="00144E49">
      <w:pPr>
        <w:ind w:firstLine="0"/>
        <w:rPr>
          <w:lang w:val="ru-RU"/>
        </w:rPr>
      </w:pPr>
    </w:p>
    <w:p w14:paraId="010DC0EB" w14:textId="77777777" w:rsidR="00144E49" w:rsidRPr="00144E49" w:rsidRDefault="00144E49" w:rsidP="00144E49">
      <w:pPr>
        <w:ind w:firstLine="0"/>
        <w:rPr>
          <w:lang w:val="ru-RU"/>
        </w:rPr>
      </w:pPr>
      <w:r w:rsidRPr="00144E49">
        <w:rPr>
          <w:sz w:val="22"/>
          <w:lang w:val="ru-RU"/>
        </w:rPr>
        <w:t>Прошу предоставить разрешение на отклонение от предельных параметров разрешенного строительства, реконструкции объекта капитального строительства.</w:t>
      </w:r>
    </w:p>
    <w:p w14:paraId="07AEAD06" w14:textId="77777777" w:rsidR="00144E49" w:rsidRPr="00144E49" w:rsidRDefault="00144E49" w:rsidP="00144E49">
      <w:pPr>
        <w:ind w:firstLine="0"/>
        <w:rPr>
          <w:lang w:val="ru-RU"/>
        </w:rPr>
      </w:pPr>
    </w:p>
    <w:p w14:paraId="533074C1" w14:textId="77777777" w:rsidR="00144E49" w:rsidRDefault="00144E49" w:rsidP="00144E49">
      <w:pPr>
        <w:ind w:firstLine="0"/>
      </w:pPr>
      <w:bookmarkStart w:id="2" w:name="_Hlk239329046"/>
      <w:r>
        <w:rPr>
          <w:b/>
        </w:rPr>
        <w:t>1. СВЕДЕНИЯ О ЗАЯВИТЕЛЕ</w:t>
      </w:r>
    </w:p>
    <w:tbl>
      <w:tblPr>
        <w:tblStyle w:val="aff0"/>
        <w:tblW w:w="0" w:type="auto"/>
        <w:jc w:val="center"/>
        <w:tblLook w:val="04A0" w:firstRow="1" w:lastRow="0" w:firstColumn="1" w:lastColumn="0" w:noHBand="0" w:noVBand="1"/>
      </w:tblPr>
      <w:tblGrid>
        <w:gridCol w:w="4982"/>
        <w:gridCol w:w="4981"/>
      </w:tblGrid>
      <w:tr w:rsidR="00144E49" w14:paraId="2BBA8CD8" w14:textId="77777777" w:rsidTr="00144E4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bookmarkEnd w:id="2"/>
          <w:p w14:paraId="04FBF096" w14:textId="77777777" w:rsidR="00144E49" w:rsidRPr="00144E49" w:rsidRDefault="00144E49">
            <w:pPr>
              <w:ind w:firstLine="0"/>
              <w:rPr>
                <w:sz w:val="20"/>
                <w:szCs w:val="20"/>
                <w:lang w:val="ru-RU"/>
              </w:rPr>
            </w:pPr>
            <w:r w:rsidRPr="00144E49">
              <w:rPr>
                <w:sz w:val="20"/>
                <w:szCs w:val="20"/>
                <w:lang w:val="ru-RU"/>
              </w:rPr>
              <w:t>Для физического лица / индивидуального предпринимателя</w:t>
            </w:r>
          </w:p>
        </w:tc>
        <w:tc>
          <w:tcPr>
            <w:tcW w:w="5102" w:type="dxa"/>
            <w:tcBorders>
              <w:top w:val="single" w:sz="4" w:space="0" w:color="auto"/>
              <w:left w:val="single" w:sz="4" w:space="0" w:color="auto"/>
              <w:bottom w:val="single" w:sz="4" w:space="0" w:color="auto"/>
              <w:right w:val="single" w:sz="4" w:space="0" w:color="auto"/>
            </w:tcBorders>
            <w:vAlign w:val="center"/>
            <w:hideMark/>
          </w:tcPr>
          <w:p w14:paraId="50496BD4" w14:textId="2386F517" w:rsidR="00144E49" w:rsidRPr="00144E49" w:rsidRDefault="00144E49">
            <w:pPr>
              <w:ind w:firstLine="0"/>
              <w:rPr>
                <w:sz w:val="20"/>
                <w:szCs w:val="20"/>
              </w:rPr>
            </w:pPr>
            <w:r w:rsidRPr="00144E49">
              <w:rPr>
                <w:sz w:val="20"/>
                <w:szCs w:val="20"/>
              </w:rPr>
              <w:t>Для юридического лица</w:t>
            </w:r>
          </w:p>
        </w:tc>
      </w:tr>
      <w:tr w:rsidR="00144E49" w:rsidRPr="00BD2512" w14:paraId="7644716E" w14:textId="77777777" w:rsidTr="00144E49">
        <w:trPr>
          <w:trHeight w:val="2825"/>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2EB9F25E" w14:textId="77777777" w:rsidR="00144E49" w:rsidRPr="00144E49" w:rsidRDefault="00144E49">
            <w:pPr>
              <w:ind w:firstLine="0"/>
              <w:rPr>
                <w:sz w:val="20"/>
                <w:szCs w:val="20"/>
                <w:lang w:val="ru-RU"/>
              </w:rPr>
            </w:pPr>
            <w:r w:rsidRPr="00144E49">
              <w:rPr>
                <w:sz w:val="20"/>
                <w:szCs w:val="20"/>
                <w:lang w:val="ru-RU"/>
              </w:rPr>
              <w:t>Фамилия: __________________________________</w:t>
            </w:r>
            <w:r w:rsidRPr="00144E49">
              <w:rPr>
                <w:sz w:val="20"/>
                <w:szCs w:val="20"/>
                <w:lang w:val="ru-RU"/>
              </w:rPr>
              <w:br/>
              <w:t>Имя: ______________________________________</w:t>
            </w:r>
            <w:r w:rsidRPr="00144E49">
              <w:rPr>
                <w:sz w:val="20"/>
                <w:szCs w:val="20"/>
                <w:lang w:val="ru-RU"/>
              </w:rPr>
              <w:br/>
              <w:t>Отчество (при наличии): ______________________</w:t>
            </w:r>
            <w:r w:rsidRPr="00144E49">
              <w:rPr>
                <w:sz w:val="20"/>
                <w:szCs w:val="20"/>
                <w:lang w:val="ru-RU"/>
              </w:rPr>
              <w:br/>
            </w:r>
            <w:r w:rsidRPr="00144E49">
              <w:rPr>
                <w:sz w:val="20"/>
                <w:szCs w:val="20"/>
                <w:lang w:val="ru-RU"/>
              </w:rPr>
              <w:br/>
              <w:t>Документ, удостоверяющий личность:</w:t>
            </w:r>
            <w:r w:rsidRPr="00144E49">
              <w:rPr>
                <w:sz w:val="20"/>
                <w:szCs w:val="20"/>
                <w:lang w:val="ru-RU"/>
              </w:rPr>
              <w:br/>
              <w:t>вид документа _______________________________</w:t>
            </w:r>
            <w:r w:rsidRPr="00144E49">
              <w:rPr>
                <w:sz w:val="20"/>
                <w:szCs w:val="20"/>
                <w:lang w:val="ru-RU"/>
              </w:rPr>
              <w:br/>
              <w:t>серия ________ № ____________________________</w:t>
            </w:r>
            <w:r w:rsidRPr="00144E49">
              <w:rPr>
                <w:sz w:val="20"/>
                <w:szCs w:val="20"/>
                <w:lang w:val="ru-RU"/>
              </w:rPr>
              <w:br/>
              <w:t>выдан ______________________________________</w:t>
            </w:r>
            <w:r w:rsidRPr="00144E49">
              <w:rPr>
                <w:sz w:val="20"/>
                <w:szCs w:val="20"/>
                <w:lang w:val="ru-RU"/>
              </w:rPr>
              <w:br/>
              <w:t>____________________________________________</w:t>
            </w:r>
            <w:r w:rsidRPr="00144E49">
              <w:rPr>
                <w:sz w:val="20"/>
                <w:szCs w:val="20"/>
                <w:lang w:val="ru-RU"/>
              </w:rPr>
              <w:br/>
            </w:r>
            <w:r w:rsidRPr="00144E49">
              <w:rPr>
                <w:sz w:val="20"/>
                <w:szCs w:val="20"/>
                <w:lang w:val="ru-RU"/>
              </w:rPr>
              <w:br/>
              <w:t>ОГРНИП (для ИП): ____________________________</w:t>
            </w:r>
          </w:p>
        </w:tc>
        <w:tc>
          <w:tcPr>
            <w:tcW w:w="5102" w:type="dxa"/>
            <w:tcBorders>
              <w:top w:val="single" w:sz="4" w:space="0" w:color="auto"/>
              <w:left w:val="single" w:sz="4" w:space="0" w:color="auto"/>
              <w:bottom w:val="single" w:sz="4" w:space="0" w:color="auto"/>
              <w:right w:val="single" w:sz="4" w:space="0" w:color="auto"/>
            </w:tcBorders>
            <w:vAlign w:val="center"/>
            <w:hideMark/>
          </w:tcPr>
          <w:p w14:paraId="2E93C6F5" w14:textId="77777777" w:rsidR="00144E49" w:rsidRPr="00144E49" w:rsidRDefault="00144E49">
            <w:pPr>
              <w:ind w:firstLine="0"/>
              <w:rPr>
                <w:sz w:val="20"/>
                <w:szCs w:val="20"/>
                <w:lang w:val="ru-RU"/>
              </w:rPr>
            </w:pPr>
            <w:r w:rsidRPr="00144E49">
              <w:rPr>
                <w:sz w:val="20"/>
                <w:szCs w:val="20"/>
                <w:lang w:val="ru-RU"/>
              </w:rPr>
              <w:t>Полное наименование:</w:t>
            </w:r>
            <w:r w:rsidRPr="00144E49">
              <w:rPr>
                <w:sz w:val="20"/>
                <w:szCs w:val="20"/>
                <w:lang w:val="ru-RU"/>
              </w:rPr>
              <w:br/>
              <w:t>____________________________________________</w:t>
            </w:r>
            <w:r w:rsidRPr="00144E49">
              <w:rPr>
                <w:sz w:val="20"/>
                <w:szCs w:val="20"/>
                <w:lang w:val="ru-RU"/>
              </w:rPr>
              <w:br/>
              <w:t>____________________________________________</w:t>
            </w:r>
            <w:r w:rsidRPr="00144E49">
              <w:rPr>
                <w:sz w:val="20"/>
                <w:szCs w:val="20"/>
                <w:lang w:val="ru-RU"/>
              </w:rPr>
              <w:br/>
            </w:r>
            <w:r w:rsidRPr="00144E49">
              <w:rPr>
                <w:sz w:val="20"/>
                <w:szCs w:val="20"/>
                <w:lang w:val="ru-RU"/>
              </w:rPr>
              <w:br/>
              <w:t>ОГРН: ______________________________________</w:t>
            </w:r>
            <w:r w:rsidRPr="00144E49">
              <w:rPr>
                <w:sz w:val="20"/>
                <w:szCs w:val="20"/>
                <w:lang w:val="ru-RU"/>
              </w:rPr>
              <w:br/>
              <w:t>ИНН: _______________________________________</w:t>
            </w:r>
            <w:r w:rsidRPr="00144E49">
              <w:rPr>
                <w:sz w:val="20"/>
                <w:szCs w:val="20"/>
                <w:lang w:val="ru-RU"/>
              </w:rPr>
              <w:br/>
            </w:r>
            <w:r w:rsidRPr="00144E49">
              <w:rPr>
                <w:sz w:val="20"/>
                <w:szCs w:val="20"/>
                <w:lang w:val="ru-RU"/>
              </w:rPr>
              <w:br/>
              <w:t>Ф.И.О. руководителя / уполномоченного лица:</w:t>
            </w:r>
            <w:r w:rsidRPr="00144E49">
              <w:rPr>
                <w:sz w:val="20"/>
                <w:szCs w:val="20"/>
                <w:lang w:val="ru-RU"/>
              </w:rPr>
              <w:br/>
              <w:t>____________________________________________</w:t>
            </w:r>
            <w:r w:rsidRPr="00144E49">
              <w:rPr>
                <w:sz w:val="20"/>
                <w:szCs w:val="20"/>
                <w:lang w:val="ru-RU"/>
              </w:rPr>
              <w:br/>
              <w:t>____________________________________________</w:t>
            </w:r>
          </w:p>
        </w:tc>
      </w:tr>
    </w:tbl>
    <w:p w14:paraId="3AC06D4A" w14:textId="77777777" w:rsidR="00144E49" w:rsidRPr="00144E49" w:rsidRDefault="00144E49" w:rsidP="00144E49">
      <w:pPr>
        <w:ind w:firstLine="0"/>
        <w:rPr>
          <w:lang w:val="ru-RU"/>
        </w:rPr>
      </w:pPr>
    </w:p>
    <w:p w14:paraId="032D921E" w14:textId="77777777" w:rsidR="00144E49" w:rsidRDefault="00144E49" w:rsidP="00144E49">
      <w:pPr>
        <w:ind w:firstLine="0"/>
      </w:pPr>
      <w:r>
        <w:rPr>
          <w:b/>
        </w:rPr>
        <w:t>Контактные данные заявителя:</w:t>
      </w:r>
    </w:p>
    <w:tbl>
      <w:tblPr>
        <w:tblStyle w:val="aff0"/>
        <w:tblW w:w="9918" w:type="dxa"/>
        <w:jc w:val="center"/>
        <w:tblLook w:val="04A0" w:firstRow="1" w:lastRow="0" w:firstColumn="1" w:lastColumn="0" w:noHBand="0" w:noVBand="1"/>
      </w:tblPr>
      <w:tblGrid>
        <w:gridCol w:w="4957"/>
        <w:gridCol w:w="4961"/>
      </w:tblGrid>
      <w:tr w:rsidR="00144E49" w14:paraId="1A87A1EB" w14:textId="77777777" w:rsidTr="00144E49">
        <w:trPr>
          <w:trHeight w:val="290"/>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064B4166" w14:textId="77777777" w:rsidR="00144E49" w:rsidRDefault="00144E49">
            <w:pPr>
              <w:ind w:firstLine="0"/>
            </w:pPr>
            <w:r>
              <w:rPr>
                <w:sz w:val="20"/>
              </w:rPr>
              <w:t>Почтовый адрес</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01897E3" w14:textId="2050B877" w:rsidR="00144E49" w:rsidRDefault="00144E49">
            <w:pPr>
              <w:ind w:firstLine="0"/>
            </w:pPr>
          </w:p>
        </w:tc>
      </w:tr>
      <w:tr w:rsidR="00144E49" w:rsidRPr="00144E49" w14:paraId="7F404E08" w14:textId="77777777" w:rsidTr="00144E49">
        <w:trPr>
          <w:trHeight w:val="550"/>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605B8362" w14:textId="77777777" w:rsidR="00144E49" w:rsidRPr="00144E49" w:rsidRDefault="00144E49">
            <w:pPr>
              <w:ind w:firstLine="0"/>
            </w:pPr>
            <w:r w:rsidRPr="00144E49">
              <w:rPr>
                <w:sz w:val="20"/>
              </w:rPr>
              <w:t>Телефон</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1CC21FA" w14:textId="5925F5BA" w:rsidR="00144E49" w:rsidRPr="00144E49" w:rsidRDefault="00144E49">
            <w:pPr>
              <w:ind w:firstLine="0"/>
              <w:rPr>
                <w:lang w:val="ru-RU"/>
              </w:rPr>
            </w:pPr>
          </w:p>
        </w:tc>
      </w:tr>
      <w:tr w:rsidR="00144E49" w:rsidRPr="00144E49" w14:paraId="0DE638CA" w14:textId="77777777" w:rsidTr="00144E49">
        <w:trPr>
          <w:trHeight w:val="361"/>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60FE7D6B" w14:textId="77777777" w:rsidR="00144E49" w:rsidRPr="00144E49" w:rsidRDefault="00144E49">
            <w:pPr>
              <w:ind w:firstLine="0"/>
            </w:pPr>
            <w:r w:rsidRPr="00144E49">
              <w:rPr>
                <w:sz w:val="20"/>
              </w:rPr>
              <w:t>Адрес электронной почты</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E1E5D19" w14:textId="53C1632E" w:rsidR="00E332B6" w:rsidRPr="00E332B6" w:rsidRDefault="00E332B6">
            <w:pPr>
              <w:ind w:firstLine="0"/>
              <w:rPr>
                <w:lang w:val="ru-RU"/>
              </w:rPr>
            </w:pPr>
          </w:p>
        </w:tc>
      </w:tr>
    </w:tbl>
    <w:p w14:paraId="541D5368" w14:textId="77777777" w:rsidR="00144E49" w:rsidRPr="00144E49" w:rsidRDefault="00144E49" w:rsidP="00144E49">
      <w:pPr>
        <w:ind w:firstLine="0"/>
      </w:pPr>
    </w:p>
    <w:p w14:paraId="04159533" w14:textId="77777777" w:rsidR="00144E49" w:rsidRDefault="00144E49" w:rsidP="00144E49">
      <w:pPr>
        <w:ind w:firstLine="0"/>
      </w:pPr>
      <w:r>
        <w:rPr>
          <w:b/>
        </w:rPr>
        <w:t>Если заявление подает представитель:</w:t>
      </w:r>
    </w:p>
    <w:tbl>
      <w:tblPr>
        <w:tblStyle w:val="aff0"/>
        <w:tblW w:w="0" w:type="auto"/>
        <w:jc w:val="center"/>
        <w:tblLook w:val="04A0" w:firstRow="1" w:lastRow="0" w:firstColumn="1" w:lastColumn="0" w:noHBand="0" w:noVBand="1"/>
      </w:tblPr>
      <w:tblGrid>
        <w:gridCol w:w="4957"/>
        <w:gridCol w:w="5006"/>
      </w:tblGrid>
      <w:tr w:rsidR="00144E49" w14:paraId="22A870DB" w14:textId="77777777" w:rsidTr="00144E49">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61E92BFD" w14:textId="77777777" w:rsidR="00144E49" w:rsidRDefault="00144E49">
            <w:pPr>
              <w:ind w:firstLine="0"/>
              <w:rPr>
                <w:sz w:val="20"/>
                <w:lang w:val="ru-RU"/>
              </w:rPr>
            </w:pPr>
            <w:r>
              <w:rPr>
                <w:sz w:val="20"/>
              </w:rPr>
              <w:t>Ф.И.О. представителя</w:t>
            </w:r>
          </w:p>
          <w:p w14:paraId="4B0985E4" w14:textId="77777777" w:rsidR="00144E49" w:rsidRPr="00144E49" w:rsidRDefault="00144E49">
            <w:pPr>
              <w:ind w:firstLine="0"/>
              <w:rPr>
                <w:lang w:val="ru-RU"/>
              </w:rPr>
            </w:pPr>
          </w:p>
        </w:tc>
        <w:tc>
          <w:tcPr>
            <w:tcW w:w="5006" w:type="dxa"/>
            <w:tcBorders>
              <w:top w:val="single" w:sz="4" w:space="0" w:color="auto"/>
              <w:left w:val="single" w:sz="4" w:space="0" w:color="auto"/>
              <w:bottom w:val="single" w:sz="4" w:space="0" w:color="auto"/>
              <w:right w:val="single" w:sz="4" w:space="0" w:color="auto"/>
            </w:tcBorders>
            <w:vAlign w:val="center"/>
            <w:hideMark/>
          </w:tcPr>
          <w:p w14:paraId="476256CA" w14:textId="3D06AD29" w:rsidR="00144E49" w:rsidRDefault="00144E49">
            <w:pPr>
              <w:ind w:firstLine="0"/>
            </w:pPr>
          </w:p>
        </w:tc>
      </w:tr>
      <w:tr w:rsidR="00144E49" w:rsidRPr="00BD2512" w14:paraId="6E60AAD6" w14:textId="77777777" w:rsidTr="00144E49">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5F187E94" w14:textId="2B78F0EA" w:rsidR="00144E49" w:rsidRDefault="00144E49">
            <w:pPr>
              <w:ind w:firstLine="0"/>
              <w:rPr>
                <w:sz w:val="20"/>
                <w:lang w:val="ru-RU"/>
              </w:rPr>
            </w:pPr>
            <w:r w:rsidRPr="00E332B6">
              <w:rPr>
                <w:sz w:val="20"/>
                <w:lang w:val="ru-RU"/>
              </w:rPr>
              <w:t>Документ, удостоверяющий личность</w:t>
            </w:r>
            <w:r>
              <w:rPr>
                <w:sz w:val="20"/>
                <w:lang w:val="ru-RU"/>
              </w:rPr>
              <w:t>:</w:t>
            </w:r>
          </w:p>
          <w:p w14:paraId="1067EBAF" w14:textId="7DC953FD" w:rsidR="00144E49" w:rsidRPr="00144E49" w:rsidRDefault="00144E49">
            <w:pPr>
              <w:ind w:firstLine="0"/>
              <w:rPr>
                <w:sz w:val="20"/>
                <w:lang w:val="ru-RU"/>
              </w:rPr>
            </w:pPr>
            <w:r w:rsidRPr="00144E49">
              <w:rPr>
                <w:sz w:val="20"/>
                <w:szCs w:val="20"/>
                <w:lang w:val="ru-RU"/>
              </w:rPr>
              <w:t>вид документа _______________________________</w:t>
            </w:r>
            <w:r w:rsidRPr="00144E49">
              <w:rPr>
                <w:sz w:val="20"/>
                <w:szCs w:val="20"/>
                <w:lang w:val="ru-RU"/>
              </w:rPr>
              <w:br/>
              <w:t>серия ________ № ____________________________</w:t>
            </w:r>
            <w:r w:rsidRPr="00144E49">
              <w:rPr>
                <w:sz w:val="20"/>
                <w:szCs w:val="20"/>
                <w:lang w:val="ru-RU"/>
              </w:rPr>
              <w:br/>
              <w:t>выдан ______________________________________</w:t>
            </w:r>
            <w:r w:rsidRPr="00144E49">
              <w:rPr>
                <w:sz w:val="20"/>
                <w:szCs w:val="20"/>
                <w:lang w:val="ru-RU"/>
              </w:rPr>
              <w:br/>
              <w:t>____________________________________________</w:t>
            </w:r>
          </w:p>
          <w:p w14:paraId="32FE437F" w14:textId="77777777" w:rsidR="00144E49" w:rsidRPr="00144E49" w:rsidRDefault="00144E49">
            <w:pPr>
              <w:ind w:firstLine="0"/>
              <w:rPr>
                <w:lang w:val="ru-RU"/>
              </w:rPr>
            </w:pPr>
          </w:p>
        </w:tc>
        <w:tc>
          <w:tcPr>
            <w:tcW w:w="5006" w:type="dxa"/>
            <w:tcBorders>
              <w:top w:val="single" w:sz="4" w:space="0" w:color="auto"/>
              <w:left w:val="single" w:sz="4" w:space="0" w:color="auto"/>
              <w:bottom w:val="single" w:sz="4" w:space="0" w:color="auto"/>
              <w:right w:val="single" w:sz="4" w:space="0" w:color="auto"/>
            </w:tcBorders>
            <w:vAlign w:val="center"/>
            <w:hideMark/>
          </w:tcPr>
          <w:p w14:paraId="5F7032FB" w14:textId="3F995165" w:rsidR="00144E49" w:rsidRPr="00144E49" w:rsidRDefault="00144E49">
            <w:pPr>
              <w:ind w:firstLine="0"/>
              <w:rPr>
                <w:lang w:val="ru-RU"/>
              </w:rPr>
            </w:pPr>
          </w:p>
        </w:tc>
      </w:tr>
      <w:tr w:rsidR="00144E49" w14:paraId="2BDEFB27" w14:textId="77777777" w:rsidTr="00144E49">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5F0D1CB3" w14:textId="77777777" w:rsidR="00144E49" w:rsidRDefault="00144E49">
            <w:pPr>
              <w:ind w:firstLine="0"/>
              <w:rPr>
                <w:sz w:val="20"/>
                <w:lang w:val="ru-RU"/>
              </w:rPr>
            </w:pPr>
            <w:r>
              <w:rPr>
                <w:sz w:val="20"/>
              </w:rPr>
              <w:t>Документ, подтверждающий полномочия</w:t>
            </w:r>
          </w:p>
          <w:p w14:paraId="0F500BBD" w14:textId="77777777" w:rsidR="00144E49" w:rsidRDefault="00144E49">
            <w:pPr>
              <w:ind w:firstLine="0"/>
              <w:rPr>
                <w:lang w:val="ru-RU"/>
              </w:rPr>
            </w:pPr>
          </w:p>
          <w:p w14:paraId="0D86C3EA" w14:textId="77777777" w:rsidR="00144E49" w:rsidRPr="00144E49" w:rsidRDefault="00144E49">
            <w:pPr>
              <w:ind w:firstLine="0"/>
              <w:rPr>
                <w:lang w:val="ru-RU"/>
              </w:rPr>
            </w:pPr>
          </w:p>
        </w:tc>
        <w:tc>
          <w:tcPr>
            <w:tcW w:w="5006" w:type="dxa"/>
            <w:tcBorders>
              <w:top w:val="single" w:sz="4" w:space="0" w:color="auto"/>
              <w:left w:val="single" w:sz="4" w:space="0" w:color="auto"/>
              <w:bottom w:val="single" w:sz="4" w:space="0" w:color="auto"/>
              <w:right w:val="single" w:sz="4" w:space="0" w:color="auto"/>
            </w:tcBorders>
            <w:vAlign w:val="center"/>
            <w:hideMark/>
          </w:tcPr>
          <w:p w14:paraId="06169857" w14:textId="19E4CC20" w:rsidR="00144E49" w:rsidRPr="00144E49" w:rsidRDefault="00144E49">
            <w:pPr>
              <w:ind w:firstLine="0"/>
              <w:rPr>
                <w:lang w:val="ru-RU"/>
              </w:rPr>
            </w:pPr>
          </w:p>
        </w:tc>
      </w:tr>
    </w:tbl>
    <w:p w14:paraId="2455CDD4" w14:textId="77777777" w:rsidR="00144E49" w:rsidRDefault="00144E49" w:rsidP="00144E49">
      <w:pPr>
        <w:ind w:firstLine="0"/>
      </w:pPr>
    </w:p>
    <w:p w14:paraId="0AC5FC82" w14:textId="77777777" w:rsidR="00144E49" w:rsidRDefault="00144E49" w:rsidP="00144E49">
      <w:pPr>
        <w:ind w:firstLine="0"/>
      </w:pPr>
      <w:r>
        <w:rPr>
          <w:b/>
        </w:rPr>
        <w:t>2. СВЕДЕНИЯ О ЗЕМЕЛЬНОМ УЧАСТКЕ</w:t>
      </w:r>
    </w:p>
    <w:tbl>
      <w:tblPr>
        <w:tblStyle w:val="aff0"/>
        <w:tblW w:w="0" w:type="auto"/>
        <w:jc w:val="center"/>
        <w:tblLook w:val="04A0" w:firstRow="1" w:lastRow="0" w:firstColumn="1" w:lastColumn="0" w:noHBand="0" w:noVBand="1"/>
      </w:tblPr>
      <w:tblGrid>
        <w:gridCol w:w="3539"/>
        <w:gridCol w:w="6424"/>
      </w:tblGrid>
      <w:tr w:rsidR="00144E49" w14:paraId="086170DF" w14:textId="77777777" w:rsidTr="00144E49">
        <w:trPr>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874CD6F" w14:textId="71B96A5B" w:rsidR="00144E49" w:rsidRPr="00144E49" w:rsidRDefault="00144E49">
            <w:pPr>
              <w:ind w:firstLine="0"/>
              <w:rPr>
                <w:lang w:val="ru-RU"/>
              </w:rPr>
            </w:pPr>
            <w:r>
              <w:rPr>
                <w:sz w:val="20"/>
              </w:rPr>
              <w:t>Кадастровый номер земельного участка</w:t>
            </w:r>
            <w:r>
              <w:rPr>
                <w:sz w:val="20"/>
                <w:lang w:val="ru-RU"/>
              </w:rPr>
              <w:t xml:space="preserve">                                                         </w:t>
            </w:r>
          </w:p>
        </w:tc>
        <w:tc>
          <w:tcPr>
            <w:tcW w:w="6424" w:type="dxa"/>
            <w:tcBorders>
              <w:top w:val="single" w:sz="4" w:space="0" w:color="auto"/>
              <w:left w:val="single" w:sz="4" w:space="0" w:color="auto"/>
              <w:bottom w:val="single" w:sz="4" w:space="0" w:color="auto"/>
              <w:right w:val="single" w:sz="4" w:space="0" w:color="auto"/>
            </w:tcBorders>
            <w:vAlign w:val="center"/>
            <w:hideMark/>
          </w:tcPr>
          <w:p w14:paraId="63F9FCBB" w14:textId="2895CC9A" w:rsidR="00144E49" w:rsidRPr="00144E49" w:rsidRDefault="00144E49">
            <w:pPr>
              <w:ind w:firstLine="0"/>
              <w:rPr>
                <w:lang w:val="ru-RU"/>
              </w:rPr>
            </w:pPr>
          </w:p>
        </w:tc>
      </w:tr>
      <w:tr w:rsidR="00144E49" w14:paraId="18BE5442" w14:textId="77777777" w:rsidTr="00144E49">
        <w:trPr>
          <w:trHeight w:val="808"/>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D33D3CF" w14:textId="77777777" w:rsidR="00144E49" w:rsidRDefault="00144E49">
            <w:pPr>
              <w:ind w:firstLine="0"/>
            </w:pPr>
            <w:r>
              <w:rPr>
                <w:sz w:val="20"/>
              </w:rPr>
              <w:t>Адрес (местоположение) земельного участка</w:t>
            </w:r>
          </w:p>
        </w:tc>
        <w:tc>
          <w:tcPr>
            <w:tcW w:w="6424" w:type="dxa"/>
            <w:tcBorders>
              <w:top w:val="single" w:sz="4" w:space="0" w:color="auto"/>
              <w:left w:val="single" w:sz="4" w:space="0" w:color="auto"/>
              <w:bottom w:val="single" w:sz="4" w:space="0" w:color="auto"/>
              <w:right w:val="single" w:sz="4" w:space="0" w:color="auto"/>
            </w:tcBorders>
            <w:vAlign w:val="center"/>
            <w:hideMark/>
          </w:tcPr>
          <w:p w14:paraId="685179E6" w14:textId="1DC53B61" w:rsidR="00144E49" w:rsidRPr="00144E49" w:rsidRDefault="00144E49">
            <w:pPr>
              <w:ind w:firstLine="0"/>
              <w:rPr>
                <w:lang w:val="ru-RU"/>
              </w:rPr>
            </w:pPr>
            <w:r>
              <w:rPr>
                <w:sz w:val="20"/>
              </w:rPr>
              <w:br/>
            </w:r>
          </w:p>
        </w:tc>
      </w:tr>
      <w:tr w:rsidR="00144E49" w14:paraId="1C487916" w14:textId="77777777" w:rsidTr="00144E49">
        <w:trPr>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8B32A70" w14:textId="77777777" w:rsidR="00144E49" w:rsidRPr="00144E49" w:rsidRDefault="00144E49">
            <w:pPr>
              <w:ind w:firstLine="0"/>
              <w:rPr>
                <w:lang w:val="ru-RU"/>
              </w:rPr>
            </w:pPr>
            <w:r w:rsidRPr="00144E49">
              <w:rPr>
                <w:sz w:val="20"/>
                <w:lang w:val="ru-RU"/>
              </w:rPr>
              <w:t>Площадь земельного участка, кв. м</w:t>
            </w:r>
          </w:p>
        </w:tc>
        <w:tc>
          <w:tcPr>
            <w:tcW w:w="6424" w:type="dxa"/>
            <w:tcBorders>
              <w:top w:val="single" w:sz="4" w:space="0" w:color="auto"/>
              <w:left w:val="single" w:sz="4" w:space="0" w:color="auto"/>
              <w:bottom w:val="single" w:sz="4" w:space="0" w:color="auto"/>
              <w:right w:val="single" w:sz="4" w:space="0" w:color="auto"/>
            </w:tcBorders>
            <w:vAlign w:val="center"/>
            <w:hideMark/>
          </w:tcPr>
          <w:p w14:paraId="496D5168" w14:textId="77777777" w:rsidR="00144E49" w:rsidRDefault="00144E49">
            <w:pPr>
              <w:ind w:firstLine="0"/>
              <w:rPr>
                <w:sz w:val="20"/>
                <w:lang w:val="ru-RU"/>
              </w:rPr>
            </w:pPr>
          </w:p>
          <w:p w14:paraId="6C6FE8F2" w14:textId="5A0D9E8A" w:rsidR="00144E49" w:rsidRDefault="00144E49">
            <w:pPr>
              <w:ind w:firstLine="0"/>
            </w:pPr>
            <w:r>
              <w:rPr>
                <w:sz w:val="20"/>
              </w:rPr>
              <w:t>________________________________</w:t>
            </w:r>
          </w:p>
        </w:tc>
      </w:tr>
    </w:tbl>
    <w:p w14:paraId="235A0D7F" w14:textId="77777777" w:rsidR="00144E49" w:rsidRDefault="00144E49" w:rsidP="00144E49">
      <w:pPr>
        <w:ind w:firstLine="0"/>
      </w:pPr>
    </w:p>
    <w:p w14:paraId="50C48612" w14:textId="77777777" w:rsidR="00144E49" w:rsidRDefault="00144E49" w:rsidP="00144E49">
      <w:pPr>
        <w:ind w:firstLine="0"/>
      </w:pPr>
      <w:r>
        <w:rPr>
          <w:b/>
        </w:rPr>
        <w:t>3. ОСНОВАНИЕ ДЛЯ ПОЛУЧЕНИЯ РАЗРЕШЕНИЯ</w:t>
      </w:r>
    </w:p>
    <w:p w14:paraId="1E583E94" w14:textId="77777777" w:rsidR="00144E49" w:rsidRPr="00144E49" w:rsidRDefault="00144E49" w:rsidP="00144E49">
      <w:pPr>
        <w:ind w:firstLine="0"/>
        <w:rPr>
          <w:lang w:val="ru-RU"/>
        </w:rPr>
      </w:pPr>
      <w:r w:rsidRPr="00144E49">
        <w:rPr>
          <w:sz w:val="22"/>
          <w:lang w:val="ru-RU"/>
        </w:rPr>
        <w:t>Отметьте знаком «</w:t>
      </w:r>
      <w:r w:rsidRPr="00144E49">
        <w:rPr>
          <w:b/>
          <w:bCs/>
          <w:sz w:val="22"/>
        </w:rPr>
        <w:t>V</w:t>
      </w:r>
      <w:r w:rsidRPr="00144E49">
        <w:rPr>
          <w:sz w:val="22"/>
          <w:lang w:val="ru-RU"/>
        </w:rPr>
        <w:t>» одно или несколько оснований:</w:t>
      </w:r>
    </w:p>
    <w:p w14:paraId="3A6565AB" w14:textId="02E189E2" w:rsidR="00144E49" w:rsidRPr="00144E49" w:rsidRDefault="00144E49" w:rsidP="00144E49">
      <w:pPr>
        <w:ind w:firstLine="0"/>
        <w:rPr>
          <w:lang w:val="ru-RU"/>
        </w:rPr>
      </w:pPr>
      <w:r w:rsidRPr="00144E49">
        <w:rPr>
          <w:sz w:val="44"/>
          <w:szCs w:val="44"/>
          <w:lang w:val="ru-RU"/>
        </w:rPr>
        <w:t>□</w:t>
      </w:r>
      <w:r w:rsidRPr="00144E49">
        <w:rPr>
          <w:sz w:val="22"/>
          <w:lang w:val="ru-RU"/>
        </w:rPr>
        <w:t xml:space="preserve"> размер земельного участка меньше минимального размера, установленного градостроительным</w:t>
      </w:r>
      <w:r>
        <w:rPr>
          <w:sz w:val="22"/>
          <w:lang w:val="ru-RU"/>
        </w:rPr>
        <w:t xml:space="preserve"> </w:t>
      </w:r>
      <w:r w:rsidRPr="00144E49">
        <w:rPr>
          <w:sz w:val="22"/>
          <w:lang w:val="ru-RU"/>
        </w:rPr>
        <w:t>регламентом;</w:t>
      </w:r>
    </w:p>
    <w:p w14:paraId="5EFA29E9"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конфигурация земельного участка неблагоприятна для застройки;</w:t>
      </w:r>
    </w:p>
    <w:p w14:paraId="3E26B2DA"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инженерно-геологические характеристики земельного участка неблагоприятны для застройки;</w:t>
      </w:r>
    </w:p>
    <w:p w14:paraId="6DA81B8D"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иные характеристики земельного участка неблагоприятны для застройки (указать):</w:t>
      </w:r>
    </w:p>
    <w:p w14:paraId="6535DF90" w14:textId="77777777" w:rsidR="00144E49" w:rsidRPr="00144E49" w:rsidRDefault="00144E49" w:rsidP="00144E49">
      <w:pPr>
        <w:ind w:firstLine="0"/>
        <w:rPr>
          <w:lang w:val="ru-RU"/>
        </w:rPr>
      </w:pPr>
      <w:r w:rsidRPr="00144E49">
        <w:rPr>
          <w:sz w:val="22"/>
          <w:lang w:val="ru-RU"/>
        </w:rPr>
        <w:t xml:space="preserve">   _______________________________________________________________________________;</w:t>
      </w:r>
    </w:p>
    <w:p w14:paraId="5ECE9484"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требуется однократное изменение одного или нескольких предельных параметров, установленных градостроительным регламентом для территориальной зоны, не более чем на 10 процентов.</w:t>
      </w:r>
    </w:p>
    <w:p w14:paraId="362479CD" w14:textId="77777777" w:rsidR="00144E49" w:rsidRPr="00144E49" w:rsidRDefault="00144E49" w:rsidP="00144E49">
      <w:pPr>
        <w:ind w:firstLine="0"/>
        <w:rPr>
          <w:lang w:val="ru-RU"/>
        </w:rPr>
      </w:pPr>
    </w:p>
    <w:p w14:paraId="30616BE4" w14:textId="77777777" w:rsidR="00144E49" w:rsidRDefault="00144E49" w:rsidP="00144E49">
      <w:pPr>
        <w:ind w:firstLine="0"/>
      </w:pPr>
      <w:r>
        <w:rPr>
          <w:b/>
        </w:rPr>
        <w:t>4. СВЕДЕНИЯ ОБ ОБЪЕКТЕ КАПИТАЛЬНОГО СТРОИТЕЛЬСТВА</w:t>
      </w:r>
    </w:p>
    <w:tbl>
      <w:tblPr>
        <w:tblStyle w:val="aff0"/>
        <w:tblW w:w="0" w:type="auto"/>
        <w:jc w:val="center"/>
        <w:tblLook w:val="04A0" w:firstRow="1" w:lastRow="0" w:firstColumn="1" w:lastColumn="0" w:noHBand="0" w:noVBand="1"/>
      </w:tblPr>
      <w:tblGrid>
        <w:gridCol w:w="4450"/>
        <w:gridCol w:w="5513"/>
      </w:tblGrid>
      <w:tr w:rsidR="00144E49" w:rsidRPr="00BD2512" w14:paraId="09A0B5F4" w14:textId="77777777" w:rsidTr="00144E49">
        <w:trPr>
          <w:trHeight w:val="1373"/>
          <w:jc w:val="center"/>
        </w:trPr>
        <w:tc>
          <w:tcPr>
            <w:tcW w:w="4535" w:type="dxa"/>
            <w:tcBorders>
              <w:top w:val="single" w:sz="4" w:space="0" w:color="auto"/>
              <w:left w:val="single" w:sz="4" w:space="0" w:color="auto"/>
              <w:bottom w:val="single" w:sz="4" w:space="0" w:color="auto"/>
              <w:right w:val="single" w:sz="4" w:space="0" w:color="auto"/>
            </w:tcBorders>
            <w:vAlign w:val="center"/>
            <w:hideMark/>
          </w:tcPr>
          <w:p w14:paraId="2474C912" w14:textId="77777777" w:rsidR="00144E49" w:rsidRPr="00144E49" w:rsidRDefault="00144E49">
            <w:pPr>
              <w:ind w:firstLine="0"/>
              <w:rPr>
                <w:lang w:val="ru-RU"/>
              </w:rPr>
            </w:pPr>
            <w:r w:rsidRPr="00144E49">
              <w:rPr>
                <w:sz w:val="20"/>
                <w:lang w:val="ru-RU"/>
              </w:rPr>
              <w:t>Наименование планируемого к строительству / реконструкции объекта</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F5276B4" w14:textId="3F23C8BE" w:rsidR="00144E49" w:rsidRPr="00E332B6" w:rsidRDefault="00144E49">
            <w:pPr>
              <w:ind w:firstLine="0"/>
              <w:rPr>
                <w:lang w:val="ru-RU"/>
              </w:rPr>
            </w:pPr>
          </w:p>
        </w:tc>
      </w:tr>
      <w:tr w:rsidR="00144E49" w:rsidRPr="00BD2512" w14:paraId="382F8687" w14:textId="77777777" w:rsidTr="00144E49">
        <w:trPr>
          <w:jc w:val="center"/>
        </w:trPr>
        <w:tc>
          <w:tcPr>
            <w:tcW w:w="4535" w:type="dxa"/>
            <w:tcBorders>
              <w:top w:val="single" w:sz="4" w:space="0" w:color="auto"/>
              <w:left w:val="single" w:sz="4" w:space="0" w:color="auto"/>
              <w:bottom w:val="single" w:sz="4" w:space="0" w:color="auto"/>
              <w:right w:val="single" w:sz="4" w:space="0" w:color="auto"/>
            </w:tcBorders>
            <w:vAlign w:val="center"/>
            <w:hideMark/>
          </w:tcPr>
          <w:p w14:paraId="75710DF4" w14:textId="77777777" w:rsidR="00144E49" w:rsidRPr="00144E49" w:rsidRDefault="00144E49">
            <w:pPr>
              <w:ind w:firstLine="0"/>
              <w:rPr>
                <w:lang w:val="ru-RU"/>
              </w:rPr>
            </w:pPr>
            <w:r w:rsidRPr="00144E49">
              <w:rPr>
                <w:sz w:val="20"/>
                <w:lang w:val="ru-RU"/>
              </w:rPr>
              <w:t>Кадастровый номер объекта капитального строительства (при реконструкции)</w:t>
            </w:r>
          </w:p>
        </w:tc>
        <w:tc>
          <w:tcPr>
            <w:tcW w:w="5669" w:type="dxa"/>
            <w:tcBorders>
              <w:top w:val="single" w:sz="4" w:space="0" w:color="auto"/>
              <w:left w:val="single" w:sz="4" w:space="0" w:color="auto"/>
              <w:bottom w:val="single" w:sz="4" w:space="0" w:color="auto"/>
              <w:right w:val="single" w:sz="4" w:space="0" w:color="auto"/>
            </w:tcBorders>
            <w:vAlign w:val="center"/>
          </w:tcPr>
          <w:p w14:paraId="0D315250" w14:textId="52A5547D" w:rsidR="00144E49" w:rsidRPr="00E332B6" w:rsidRDefault="00144E49">
            <w:pPr>
              <w:ind w:firstLine="0"/>
              <w:rPr>
                <w:lang w:val="ru-RU"/>
              </w:rPr>
            </w:pPr>
          </w:p>
        </w:tc>
      </w:tr>
    </w:tbl>
    <w:p w14:paraId="1248BD1E" w14:textId="77777777" w:rsidR="00144E49" w:rsidRPr="00E332B6" w:rsidRDefault="00144E49" w:rsidP="00144E49">
      <w:pPr>
        <w:ind w:firstLine="0"/>
        <w:rPr>
          <w:lang w:val="ru-RU"/>
        </w:rPr>
      </w:pPr>
    </w:p>
    <w:p w14:paraId="0B8BD3BC" w14:textId="77777777" w:rsidR="00144E49" w:rsidRPr="00E332B6" w:rsidRDefault="00144E49" w:rsidP="00144E49">
      <w:pPr>
        <w:ind w:firstLine="0"/>
        <w:rPr>
          <w:lang w:val="ru-RU"/>
        </w:rPr>
      </w:pPr>
      <w:r w:rsidRPr="00E332B6">
        <w:rPr>
          <w:b/>
          <w:lang w:val="ru-RU"/>
        </w:rPr>
        <w:t>5. КАКОЕ ОТКЛОНЕНИЕ НЕОБХОДИМО ПРЕДОСТАВИТЬ</w:t>
      </w:r>
    </w:p>
    <w:p w14:paraId="0E4690BE" w14:textId="77777777" w:rsidR="00144E49" w:rsidRPr="00144E49" w:rsidRDefault="00144E49" w:rsidP="00144E49">
      <w:pPr>
        <w:ind w:firstLine="0"/>
        <w:rPr>
          <w:lang w:val="ru-RU"/>
        </w:rPr>
      </w:pPr>
      <w:r w:rsidRPr="00144E49">
        <w:rPr>
          <w:sz w:val="22"/>
          <w:lang w:val="ru-RU"/>
        </w:rPr>
        <w:t>Заполните только те строки, по которым запрашивается отклонение:</w:t>
      </w:r>
    </w:p>
    <w:tbl>
      <w:tblPr>
        <w:tblStyle w:val="aff0"/>
        <w:tblW w:w="0" w:type="auto"/>
        <w:jc w:val="center"/>
        <w:tblLook w:val="04A0" w:firstRow="1" w:lastRow="0" w:firstColumn="1" w:lastColumn="0" w:noHBand="0" w:noVBand="1"/>
      </w:tblPr>
      <w:tblGrid>
        <w:gridCol w:w="3410"/>
        <w:gridCol w:w="2403"/>
        <w:gridCol w:w="2207"/>
        <w:gridCol w:w="1943"/>
      </w:tblGrid>
      <w:tr w:rsidR="00144E49" w14:paraId="5D54E4DD" w14:textId="77777777" w:rsidTr="00144E49">
        <w:trPr>
          <w:trHeight w:val="845"/>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442B7A67" w14:textId="77777777" w:rsidR="00144E49" w:rsidRDefault="00144E49">
            <w:pPr>
              <w:ind w:firstLine="0"/>
            </w:pPr>
            <w:r>
              <w:rPr>
                <w:sz w:val="20"/>
              </w:rPr>
              <w:t>Предельный параметр</w:t>
            </w:r>
          </w:p>
        </w:tc>
        <w:tc>
          <w:tcPr>
            <w:tcW w:w="2438" w:type="dxa"/>
            <w:tcBorders>
              <w:top w:val="single" w:sz="4" w:space="0" w:color="auto"/>
              <w:left w:val="single" w:sz="4" w:space="0" w:color="auto"/>
              <w:bottom w:val="single" w:sz="4" w:space="0" w:color="auto"/>
              <w:right w:val="single" w:sz="4" w:space="0" w:color="auto"/>
            </w:tcBorders>
            <w:vAlign w:val="center"/>
            <w:hideMark/>
          </w:tcPr>
          <w:p w14:paraId="53038FCB" w14:textId="77777777" w:rsidR="00144E49" w:rsidRPr="00144E49" w:rsidRDefault="00144E49">
            <w:pPr>
              <w:ind w:firstLine="0"/>
              <w:rPr>
                <w:lang w:val="ru-RU"/>
              </w:rPr>
            </w:pPr>
            <w:r w:rsidRPr="00144E49">
              <w:rPr>
                <w:sz w:val="20"/>
                <w:lang w:val="ru-RU"/>
              </w:rPr>
              <w:t>Установлено Правилами землепользования и застройки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B0386F" w14:textId="77777777" w:rsidR="00144E49" w:rsidRDefault="00144E49">
            <w:pPr>
              <w:ind w:firstLine="0"/>
            </w:pPr>
            <w:r>
              <w:rPr>
                <w:sz w:val="20"/>
              </w:rPr>
              <w:t>Прошу разрешить</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71E46C" w14:textId="77777777" w:rsidR="00144E49" w:rsidRDefault="00144E49">
            <w:pPr>
              <w:ind w:firstLine="0"/>
            </w:pPr>
            <w:r>
              <w:rPr>
                <w:sz w:val="20"/>
              </w:rPr>
              <w:t>Величина отклонения</w:t>
            </w:r>
          </w:p>
        </w:tc>
      </w:tr>
      <w:tr w:rsidR="00144E49" w:rsidRPr="00BD2512" w14:paraId="16BBC1DE" w14:textId="77777777" w:rsidTr="00144E49">
        <w:trPr>
          <w:trHeight w:val="759"/>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1CDCE620" w14:textId="77777777" w:rsidR="00144E49" w:rsidRPr="00144E49" w:rsidRDefault="00144E49">
            <w:pPr>
              <w:ind w:firstLine="0"/>
              <w:rPr>
                <w:lang w:val="ru-RU"/>
              </w:rPr>
            </w:pPr>
            <w:r w:rsidRPr="00144E49">
              <w:rPr>
                <w:sz w:val="20"/>
                <w:lang w:val="ru-RU"/>
              </w:rPr>
              <w:t>Минимальный отступ от границы земельного участка</w:t>
            </w:r>
          </w:p>
        </w:tc>
        <w:tc>
          <w:tcPr>
            <w:tcW w:w="2438" w:type="dxa"/>
            <w:tcBorders>
              <w:top w:val="single" w:sz="4" w:space="0" w:color="auto"/>
              <w:left w:val="single" w:sz="4" w:space="0" w:color="auto"/>
              <w:bottom w:val="single" w:sz="4" w:space="0" w:color="auto"/>
              <w:right w:val="single" w:sz="4" w:space="0" w:color="auto"/>
            </w:tcBorders>
            <w:vAlign w:val="center"/>
          </w:tcPr>
          <w:p w14:paraId="61752C6B" w14:textId="68466C97" w:rsidR="00144E49" w:rsidRPr="00144E49" w:rsidRDefault="00144E49">
            <w:pPr>
              <w:ind w:firstLine="0"/>
              <w:rPr>
                <w:lang w:val="ru-RU"/>
              </w:rPr>
            </w:pPr>
          </w:p>
        </w:tc>
        <w:tc>
          <w:tcPr>
            <w:tcW w:w="2268" w:type="dxa"/>
            <w:tcBorders>
              <w:top w:val="single" w:sz="4" w:space="0" w:color="auto"/>
              <w:left w:val="single" w:sz="4" w:space="0" w:color="auto"/>
              <w:bottom w:val="single" w:sz="4" w:space="0" w:color="auto"/>
              <w:right w:val="single" w:sz="4" w:space="0" w:color="auto"/>
            </w:tcBorders>
            <w:vAlign w:val="center"/>
          </w:tcPr>
          <w:p w14:paraId="6735FA0F" w14:textId="2FEE5E42" w:rsidR="00144E49" w:rsidRPr="00144E49" w:rsidRDefault="00144E49">
            <w:pPr>
              <w:ind w:firstLine="0"/>
              <w:rPr>
                <w:lang w:val="ru-RU"/>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CC6EE96" w14:textId="66A2D8E0" w:rsidR="00144E49" w:rsidRPr="00144E49" w:rsidRDefault="00144E49">
            <w:pPr>
              <w:ind w:firstLine="0"/>
              <w:rPr>
                <w:lang w:val="ru-RU"/>
              </w:rPr>
            </w:pPr>
          </w:p>
        </w:tc>
      </w:tr>
      <w:tr w:rsidR="00144E49" w:rsidRPr="00BD2512" w14:paraId="776F2944" w14:textId="77777777" w:rsidTr="00144E49">
        <w:trPr>
          <w:trHeight w:val="580"/>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C091F2A" w14:textId="77777777" w:rsidR="00144E49" w:rsidRPr="00144E49" w:rsidRDefault="00144E49">
            <w:pPr>
              <w:ind w:firstLine="0"/>
              <w:rPr>
                <w:lang w:val="ru-RU"/>
              </w:rPr>
            </w:pPr>
            <w:r w:rsidRPr="00144E49">
              <w:rPr>
                <w:sz w:val="20"/>
                <w:lang w:val="ru-RU"/>
              </w:rPr>
              <w:t>Предельное количество этажей / предельная высота</w:t>
            </w:r>
          </w:p>
        </w:tc>
        <w:tc>
          <w:tcPr>
            <w:tcW w:w="2438" w:type="dxa"/>
            <w:tcBorders>
              <w:top w:val="single" w:sz="4" w:space="0" w:color="auto"/>
              <w:left w:val="single" w:sz="4" w:space="0" w:color="auto"/>
              <w:bottom w:val="single" w:sz="4" w:space="0" w:color="auto"/>
              <w:right w:val="single" w:sz="4" w:space="0" w:color="auto"/>
            </w:tcBorders>
            <w:vAlign w:val="center"/>
          </w:tcPr>
          <w:p w14:paraId="44FD6CF8" w14:textId="08625463" w:rsidR="00144E49" w:rsidRPr="00E332B6" w:rsidRDefault="00144E49">
            <w:pPr>
              <w:ind w:firstLine="0"/>
              <w:rPr>
                <w:lang w:val="ru-RU"/>
              </w:rPr>
            </w:pPr>
          </w:p>
        </w:tc>
        <w:tc>
          <w:tcPr>
            <w:tcW w:w="2268" w:type="dxa"/>
            <w:tcBorders>
              <w:top w:val="single" w:sz="4" w:space="0" w:color="auto"/>
              <w:left w:val="single" w:sz="4" w:space="0" w:color="auto"/>
              <w:bottom w:val="single" w:sz="4" w:space="0" w:color="auto"/>
              <w:right w:val="single" w:sz="4" w:space="0" w:color="auto"/>
            </w:tcBorders>
            <w:vAlign w:val="center"/>
          </w:tcPr>
          <w:p w14:paraId="494A3059" w14:textId="1C29BDC8" w:rsidR="00144E49" w:rsidRPr="00E332B6" w:rsidRDefault="00144E49">
            <w:pPr>
              <w:ind w:firstLine="0"/>
              <w:rPr>
                <w:lang w:val="ru-RU"/>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2DA065" w14:textId="57B154EF" w:rsidR="00144E49" w:rsidRPr="00144E49" w:rsidRDefault="00144E49">
            <w:pPr>
              <w:ind w:firstLine="0"/>
              <w:rPr>
                <w:lang w:val="ru-RU"/>
              </w:rPr>
            </w:pPr>
          </w:p>
        </w:tc>
      </w:tr>
      <w:tr w:rsidR="00144E49" w14:paraId="76CC16E5" w14:textId="77777777" w:rsidTr="00144E49">
        <w:trPr>
          <w:trHeight w:val="491"/>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7E8F0917" w14:textId="77777777" w:rsidR="00144E49" w:rsidRDefault="00144E49">
            <w:pPr>
              <w:ind w:firstLine="0"/>
            </w:pPr>
            <w:r>
              <w:rPr>
                <w:sz w:val="20"/>
              </w:rPr>
              <w:t>Максимальный процент застройки</w:t>
            </w:r>
          </w:p>
        </w:tc>
        <w:tc>
          <w:tcPr>
            <w:tcW w:w="2438" w:type="dxa"/>
            <w:tcBorders>
              <w:top w:val="single" w:sz="4" w:space="0" w:color="auto"/>
              <w:left w:val="single" w:sz="4" w:space="0" w:color="auto"/>
              <w:bottom w:val="single" w:sz="4" w:space="0" w:color="auto"/>
              <w:right w:val="single" w:sz="4" w:space="0" w:color="auto"/>
            </w:tcBorders>
            <w:vAlign w:val="center"/>
          </w:tcPr>
          <w:p w14:paraId="505CAD11" w14:textId="63815BA9" w:rsidR="00144E49" w:rsidRDefault="00144E49">
            <w:pPr>
              <w:ind w:firstLine="0"/>
            </w:pPr>
          </w:p>
        </w:tc>
        <w:tc>
          <w:tcPr>
            <w:tcW w:w="2268" w:type="dxa"/>
            <w:tcBorders>
              <w:top w:val="single" w:sz="4" w:space="0" w:color="auto"/>
              <w:left w:val="single" w:sz="4" w:space="0" w:color="auto"/>
              <w:bottom w:val="single" w:sz="4" w:space="0" w:color="auto"/>
              <w:right w:val="single" w:sz="4" w:space="0" w:color="auto"/>
            </w:tcBorders>
            <w:vAlign w:val="center"/>
          </w:tcPr>
          <w:p w14:paraId="0E684CCE" w14:textId="3F4C0C51" w:rsidR="00144E49" w:rsidRDefault="00144E49">
            <w:pPr>
              <w:ind w:firstLine="0"/>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2573654" w14:textId="49143914" w:rsidR="00144E49" w:rsidRDefault="00144E49">
            <w:pPr>
              <w:ind w:firstLine="0"/>
            </w:pPr>
          </w:p>
        </w:tc>
      </w:tr>
      <w:tr w:rsidR="00144E49" w14:paraId="4D33DE96" w14:textId="77777777" w:rsidTr="00144E49">
        <w:trPr>
          <w:trHeight w:val="941"/>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E973BFE" w14:textId="29AEE0D2" w:rsidR="00144E49" w:rsidRDefault="00144E49">
            <w:pPr>
              <w:ind w:firstLine="0"/>
            </w:pPr>
            <w:r>
              <w:rPr>
                <w:sz w:val="20"/>
              </w:rPr>
              <w:lastRenderedPageBreak/>
              <w:t>Иной предельный параметр:</w:t>
            </w:r>
            <w:r>
              <w:rPr>
                <w:sz w:val="20"/>
              </w:rPr>
              <w:br/>
            </w:r>
          </w:p>
        </w:tc>
        <w:tc>
          <w:tcPr>
            <w:tcW w:w="2438" w:type="dxa"/>
            <w:tcBorders>
              <w:top w:val="single" w:sz="4" w:space="0" w:color="auto"/>
              <w:left w:val="single" w:sz="4" w:space="0" w:color="auto"/>
              <w:bottom w:val="single" w:sz="4" w:space="0" w:color="auto"/>
              <w:right w:val="single" w:sz="4" w:space="0" w:color="auto"/>
            </w:tcBorders>
            <w:vAlign w:val="center"/>
          </w:tcPr>
          <w:p w14:paraId="5AE528DB" w14:textId="2BD413C4" w:rsidR="00144E49" w:rsidRDefault="00144E49">
            <w:pPr>
              <w:ind w:firstLine="0"/>
            </w:pPr>
          </w:p>
        </w:tc>
        <w:tc>
          <w:tcPr>
            <w:tcW w:w="2268" w:type="dxa"/>
            <w:tcBorders>
              <w:top w:val="single" w:sz="4" w:space="0" w:color="auto"/>
              <w:left w:val="single" w:sz="4" w:space="0" w:color="auto"/>
              <w:bottom w:val="single" w:sz="4" w:space="0" w:color="auto"/>
              <w:right w:val="single" w:sz="4" w:space="0" w:color="auto"/>
            </w:tcBorders>
            <w:vAlign w:val="center"/>
          </w:tcPr>
          <w:p w14:paraId="245D527F" w14:textId="74A6533C" w:rsidR="00144E49" w:rsidRDefault="00144E49">
            <w:pPr>
              <w:ind w:firstLine="0"/>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328C0F" w14:textId="20323128" w:rsidR="00144E49" w:rsidRPr="00144E49" w:rsidRDefault="00144E49">
            <w:pPr>
              <w:ind w:firstLine="0"/>
              <w:rPr>
                <w:lang w:val="ru-RU"/>
              </w:rPr>
            </w:pPr>
          </w:p>
        </w:tc>
      </w:tr>
    </w:tbl>
    <w:p w14:paraId="59EEF0BD" w14:textId="77777777" w:rsidR="00144E49" w:rsidRDefault="00144E49" w:rsidP="00144E49">
      <w:pPr>
        <w:ind w:firstLine="0"/>
      </w:pPr>
    </w:p>
    <w:p w14:paraId="3E96711B" w14:textId="77777777" w:rsidR="00144E49" w:rsidRDefault="00144E49" w:rsidP="00144E49">
      <w:pPr>
        <w:ind w:firstLine="0"/>
      </w:pPr>
      <w:r>
        <w:rPr>
          <w:b/>
        </w:rPr>
        <w:t>6. ОБОСНОВАНИЕ ЗАПРАШИВАЕМОГО ОТКЛОНЕНИЯ</w:t>
      </w:r>
    </w:p>
    <w:p w14:paraId="2C7DE89C" w14:textId="77777777" w:rsidR="00144E49" w:rsidRPr="00144E49" w:rsidRDefault="00144E49" w:rsidP="00144E49">
      <w:pPr>
        <w:ind w:firstLine="0"/>
        <w:rPr>
          <w:lang w:val="ru-RU"/>
        </w:rPr>
      </w:pPr>
      <w:r w:rsidRPr="00144E49">
        <w:rPr>
          <w:sz w:val="22"/>
          <w:lang w:val="ru-RU"/>
        </w:rPr>
        <w:t>Укажите, почему соблюдение установленного предельного параметра затруднено и каким образом запрашиваемое отклонение связано с характеристиками земельного участка:</w:t>
      </w:r>
    </w:p>
    <w:p w14:paraId="75516D4E" w14:textId="77777777" w:rsidR="00144E49" w:rsidRPr="00144E49" w:rsidRDefault="00144E49" w:rsidP="00144E49">
      <w:pPr>
        <w:ind w:firstLine="0"/>
        <w:rPr>
          <w:lang w:val="ru-RU"/>
        </w:rPr>
      </w:pPr>
      <w:r w:rsidRPr="00144E49">
        <w:rPr>
          <w:sz w:val="22"/>
          <w:lang w:val="ru-RU"/>
        </w:rPr>
        <w:t>____________________________________________________________________________________</w:t>
      </w:r>
    </w:p>
    <w:p w14:paraId="4FDB31DC" w14:textId="77777777" w:rsidR="00144E49" w:rsidRPr="00144E49" w:rsidRDefault="00144E49" w:rsidP="00144E49">
      <w:pPr>
        <w:ind w:firstLine="0"/>
        <w:rPr>
          <w:lang w:val="ru-RU"/>
        </w:rPr>
      </w:pPr>
      <w:r w:rsidRPr="00144E49">
        <w:rPr>
          <w:sz w:val="22"/>
          <w:lang w:val="ru-RU"/>
        </w:rPr>
        <w:t>____________________________________________________________________________________</w:t>
      </w:r>
    </w:p>
    <w:p w14:paraId="2714ADC0" w14:textId="77777777" w:rsidR="00144E49" w:rsidRPr="00144E49" w:rsidRDefault="00144E49" w:rsidP="00144E49">
      <w:pPr>
        <w:ind w:firstLine="0"/>
        <w:rPr>
          <w:lang w:val="ru-RU"/>
        </w:rPr>
      </w:pPr>
      <w:r w:rsidRPr="00144E49">
        <w:rPr>
          <w:sz w:val="22"/>
          <w:lang w:val="ru-RU"/>
        </w:rPr>
        <w:t>____________________________________________________________________________________</w:t>
      </w:r>
    </w:p>
    <w:p w14:paraId="5F5A56A5" w14:textId="77777777" w:rsidR="00144E49" w:rsidRPr="00144E49" w:rsidRDefault="00144E49" w:rsidP="00144E49">
      <w:pPr>
        <w:ind w:firstLine="0"/>
        <w:rPr>
          <w:lang w:val="ru-RU"/>
        </w:rPr>
      </w:pPr>
      <w:r w:rsidRPr="00144E49">
        <w:rPr>
          <w:sz w:val="22"/>
          <w:lang w:val="ru-RU"/>
        </w:rPr>
        <w:t>____________________________________________________________________________________</w:t>
      </w:r>
    </w:p>
    <w:p w14:paraId="27BAE51D" w14:textId="77777777" w:rsidR="00144E49" w:rsidRPr="00144E49" w:rsidRDefault="00144E49" w:rsidP="00144E49">
      <w:pPr>
        <w:ind w:firstLine="0"/>
        <w:rPr>
          <w:lang w:val="ru-RU"/>
        </w:rPr>
      </w:pPr>
    </w:p>
    <w:p w14:paraId="47F455F6" w14:textId="77777777" w:rsidR="00144E49" w:rsidRPr="00144E49" w:rsidRDefault="00144E49" w:rsidP="00144E49">
      <w:pPr>
        <w:ind w:firstLine="0"/>
        <w:rPr>
          <w:lang w:val="ru-RU"/>
        </w:rPr>
      </w:pPr>
      <w:r w:rsidRPr="00144E49">
        <w:rPr>
          <w:b/>
          <w:lang w:val="ru-RU"/>
        </w:rPr>
        <w:t>7. ПРИЛАГАЕМЫЕ ДОКУМЕНТЫ</w:t>
      </w:r>
    </w:p>
    <w:p w14:paraId="0392A2B3"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документ, подтверждающий полномочия представителя (если обращается представитель);</w:t>
      </w:r>
    </w:p>
    <w:p w14:paraId="2B7868D2"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правоустанавливающие документы на земельный участок / объект капитального строительства, если права не зарегистрированы в ЕГРН;</w:t>
      </w:r>
    </w:p>
    <w:p w14:paraId="455A182E"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нотариально удостоверенное согласие правообладателей (при необходимости);</w:t>
      </w:r>
    </w:p>
    <w:p w14:paraId="2C5E7906"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заключение о соблюдении требований технических регламентов;</w:t>
      </w:r>
    </w:p>
    <w:p w14:paraId="3F55ACA1"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документы, подтверждающие неблагоприятные для застройки характеристики земельного участка (для соответствующего основания);</w:t>
      </w:r>
    </w:p>
    <w:p w14:paraId="54CC60F9"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иные документы: ________________________________________________________________.</w:t>
      </w:r>
    </w:p>
    <w:p w14:paraId="3FB10B0C" w14:textId="77777777" w:rsidR="00144E49" w:rsidRPr="00144E49" w:rsidRDefault="00144E49" w:rsidP="00144E49">
      <w:pPr>
        <w:ind w:firstLine="0"/>
        <w:rPr>
          <w:lang w:val="ru-RU"/>
        </w:rPr>
      </w:pPr>
    </w:p>
    <w:p w14:paraId="060195FE" w14:textId="77777777" w:rsidR="00144E49" w:rsidRPr="00144E49" w:rsidRDefault="00144E49" w:rsidP="00144E49">
      <w:pPr>
        <w:ind w:firstLine="0"/>
        <w:rPr>
          <w:lang w:val="ru-RU"/>
        </w:rPr>
      </w:pPr>
      <w:r w:rsidRPr="00144E49">
        <w:rPr>
          <w:b/>
          <w:lang w:val="ru-RU"/>
        </w:rPr>
        <w:t>8. СПОСОБ ПОЛУЧЕНИЯ РЕЗУЛЬТАТА</w:t>
      </w:r>
    </w:p>
    <w:p w14:paraId="05E3E175" w14:textId="77777777" w:rsidR="00144E49" w:rsidRPr="00144E49" w:rsidRDefault="00144E49" w:rsidP="00144E49">
      <w:pPr>
        <w:ind w:firstLine="0"/>
        <w:rPr>
          <w:lang w:val="ru-RU"/>
        </w:rPr>
      </w:pPr>
      <w:r w:rsidRPr="00144E49">
        <w:rPr>
          <w:sz w:val="22"/>
          <w:lang w:val="ru-RU"/>
        </w:rPr>
        <w:t>Отметьте один вариант:</w:t>
      </w:r>
    </w:p>
    <w:p w14:paraId="124CF11E"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лично в комитете архитектуры и градостроительства администрации городского округа город Елец;</w:t>
      </w:r>
    </w:p>
    <w:p w14:paraId="2CCAB470"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через многофункциональный центр;</w:t>
      </w:r>
    </w:p>
    <w:p w14:paraId="7778EA6D"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в электронной форме посредством Единого портала (при наличии технической возможности);</w:t>
      </w:r>
    </w:p>
    <w:p w14:paraId="74C64B36"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по электронной почте: ___________________________________________________________;</w:t>
      </w:r>
    </w:p>
    <w:p w14:paraId="76403AF1" w14:textId="77777777" w:rsidR="00144E49" w:rsidRPr="00144E49" w:rsidRDefault="00144E49" w:rsidP="00144E49">
      <w:pPr>
        <w:ind w:firstLine="0"/>
        <w:rPr>
          <w:lang w:val="ru-RU"/>
        </w:rPr>
      </w:pPr>
      <w:r w:rsidRPr="00144E49">
        <w:rPr>
          <w:sz w:val="44"/>
          <w:szCs w:val="44"/>
          <w:lang w:val="ru-RU"/>
        </w:rPr>
        <w:t>□</w:t>
      </w:r>
      <w:r w:rsidRPr="00144E49">
        <w:rPr>
          <w:sz w:val="22"/>
          <w:lang w:val="ru-RU"/>
        </w:rPr>
        <w:t xml:space="preserve"> почтовым отправлением по адресу: _________________________________________________</w:t>
      </w:r>
    </w:p>
    <w:p w14:paraId="19223826" w14:textId="77777777" w:rsidR="00144E49" w:rsidRPr="00144E49" w:rsidRDefault="00144E49" w:rsidP="00144E49">
      <w:pPr>
        <w:ind w:firstLine="0"/>
        <w:rPr>
          <w:lang w:val="ru-RU"/>
        </w:rPr>
      </w:pPr>
      <w:r w:rsidRPr="00144E49">
        <w:rPr>
          <w:sz w:val="22"/>
          <w:lang w:val="ru-RU"/>
        </w:rPr>
        <w:t xml:space="preserve">   _______________________________________________________________________________.</w:t>
      </w:r>
    </w:p>
    <w:p w14:paraId="50D0C260" w14:textId="77777777" w:rsidR="00144E49" w:rsidRPr="00144E49" w:rsidRDefault="00144E49" w:rsidP="00144E49">
      <w:pPr>
        <w:ind w:firstLine="0"/>
        <w:rPr>
          <w:lang w:val="ru-RU"/>
        </w:rPr>
      </w:pPr>
    </w:p>
    <w:p w14:paraId="73BDBC08" w14:textId="77777777" w:rsidR="00144E49" w:rsidRPr="00144E49" w:rsidRDefault="00144E49" w:rsidP="00144E49">
      <w:pPr>
        <w:ind w:firstLine="0"/>
        <w:rPr>
          <w:lang w:val="ru-RU"/>
        </w:rPr>
      </w:pPr>
      <w:r w:rsidRPr="00144E49">
        <w:rPr>
          <w:sz w:val="22"/>
          <w:lang w:val="ru-RU"/>
        </w:rPr>
        <w:t>Достоверность сведений, указанных в заявлении и прилагаемых документах, подтверждаю.</w:t>
      </w:r>
    </w:p>
    <w:p w14:paraId="50E372F8" w14:textId="77777777" w:rsidR="00144E49" w:rsidRPr="00144E49" w:rsidRDefault="00144E49" w:rsidP="00144E49">
      <w:pPr>
        <w:ind w:firstLine="0"/>
        <w:rPr>
          <w:lang w:val="ru-RU"/>
        </w:rPr>
      </w:pPr>
    </w:p>
    <w:tbl>
      <w:tblPr>
        <w:tblStyle w:val="aff0"/>
        <w:tblW w:w="10306" w:type="dxa"/>
        <w:jc w:val="center"/>
        <w:tblLook w:val="04A0" w:firstRow="1" w:lastRow="0" w:firstColumn="1" w:lastColumn="0" w:noHBand="0" w:noVBand="1"/>
      </w:tblPr>
      <w:tblGrid>
        <w:gridCol w:w="2536"/>
        <w:gridCol w:w="3180"/>
        <w:gridCol w:w="4590"/>
      </w:tblGrid>
      <w:tr w:rsidR="00144E49" w14:paraId="15375EFC" w14:textId="77777777" w:rsidTr="00383C73">
        <w:trPr>
          <w:trHeight w:val="732"/>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40BE7BDF" w14:textId="77777777" w:rsidR="00144E49" w:rsidRDefault="00144E49">
            <w:pPr>
              <w:ind w:firstLine="0"/>
            </w:pPr>
            <w:r>
              <w:rPr>
                <w:sz w:val="20"/>
              </w:rPr>
              <w:t>Дата</w:t>
            </w:r>
          </w:p>
        </w:tc>
        <w:tc>
          <w:tcPr>
            <w:tcW w:w="3180" w:type="dxa"/>
            <w:tcBorders>
              <w:top w:val="single" w:sz="4" w:space="0" w:color="auto"/>
              <w:left w:val="single" w:sz="4" w:space="0" w:color="auto"/>
              <w:bottom w:val="single" w:sz="4" w:space="0" w:color="auto"/>
              <w:right w:val="single" w:sz="4" w:space="0" w:color="auto"/>
            </w:tcBorders>
            <w:vAlign w:val="center"/>
            <w:hideMark/>
          </w:tcPr>
          <w:p w14:paraId="66A2E370" w14:textId="77777777" w:rsidR="00144E49" w:rsidRDefault="00144E49">
            <w:pPr>
              <w:ind w:firstLine="0"/>
            </w:pPr>
            <w:r>
              <w:rPr>
                <w:sz w:val="20"/>
              </w:rPr>
              <w:t>Подпись заявителя / представителя</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1FC4031" w14:textId="77777777" w:rsidR="00144E49" w:rsidRDefault="00144E49">
            <w:pPr>
              <w:ind w:firstLine="0"/>
            </w:pPr>
            <w:r>
              <w:rPr>
                <w:sz w:val="20"/>
              </w:rPr>
              <w:t>Ф.И.О.</w:t>
            </w:r>
          </w:p>
        </w:tc>
      </w:tr>
      <w:tr w:rsidR="00144E49" w14:paraId="355F96B6" w14:textId="77777777" w:rsidTr="00383C73">
        <w:trPr>
          <w:trHeight w:val="732"/>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0843B275" w14:textId="77777777" w:rsidR="00144E49" w:rsidRDefault="00144E49">
            <w:pPr>
              <w:ind w:firstLine="0"/>
            </w:pPr>
            <w:r>
              <w:rPr>
                <w:sz w:val="20"/>
              </w:rPr>
              <w:t>«____» ____________ 20___ г.</w:t>
            </w:r>
          </w:p>
        </w:tc>
        <w:tc>
          <w:tcPr>
            <w:tcW w:w="3180" w:type="dxa"/>
            <w:tcBorders>
              <w:top w:val="single" w:sz="4" w:space="0" w:color="auto"/>
              <w:left w:val="single" w:sz="4" w:space="0" w:color="auto"/>
              <w:bottom w:val="single" w:sz="4" w:space="0" w:color="auto"/>
              <w:right w:val="single" w:sz="4" w:space="0" w:color="auto"/>
            </w:tcBorders>
            <w:vAlign w:val="center"/>
            <w:hideMark/>
          </w:tcPr>
          <w:p w14:paraId="2821DBDE" w14:textId="77777777" w:rsidR="00144E49" w:rsidRDefault="00144E49">
            <w:pPr>
              <w:ind w:firstLine="0"/>
            </w:pPr>
            <w:r>
              <w:rPr>
                <w:sz w:val="20"/>
              </w:rPr>
              <w:t>________________________</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5FC9151" w14:textId="77777777" w:rsidR="00144E49" w:rsidRDefault="00144E49">
            <w:pPr>
              <w:ind w:firstLine="0"/>
            </w:pPr>
            <w:r>
              <w:rPr>
                <w:sz w:val="20"/>
              </w:rPr>
              <w:t>________________________________</w:t>
            </w:r>
          </w:p>
        </w:tc>
      </w:tr>
    </w:tbl>
    <w:p w14:paraId="426553B7" w14:textId="77777777" w:rsidR="00E332B6" w:rsidRDefault="00E332B6" w:rsidP="00383C73">
      <w:pPr>
        <w:ind w:firstLine="0"/>
        <w:jc w:val="right"/>
        <w:rPr>
          <w:bCs/>
          <w:sz w:val="28"/>
          <w:szCs w:val="28"/>
          <w:lang w:val="ru-RU"/>
        </w:rPr>
      </w:pPr>
    </w:p>
    <w:p w14:paraId="29DCAAD3" w14:textId="757A7B58" w:rsidR="009C7929" w:rsidRPr="00383C73" w:rsidRDefault="00CA0BE6" w:rsidP="00383C73">
      <w:pPr>
        <w:ind w:firstLine="0"/>
        <w:jc w:val="right"/>
        <w:rPr>
          <w:bCs/>
          <w:sz w:val="28"/>
          <w:szCs w:val="28"/>
          <w:lang w:val="ru-RU"/>
        </w:rPr>
      </w:pPr>
      <w:r w:rsidRPr="00383C73">
        <w:rPr>
          <w:bCs/>
          <w:sz w:val="28"/>
          <w:szCs w:val="28"/>
          <w:lang w:val="ru-RU"/>
        </w:rPr>
        <w:lastRenderedPageBreak/>
        <w:t xml:space="preserve">Приложение № </w:t>
      </w:r>
      <w:r w:rsidR="008825A9">
        <w:rPr>
          <w:bCs/>
          <w:sz w:val="28"/>
          <w:szCs w:val="28"/>
          <w:lang w:val="ru-RU"/>
        </w:rPr>
        <w:t>6</w:t>
      </w:r>
    </w:p>
    <w:p w14:paraId="3603CFDD" w14:textId="77777777" w:rsidR="00C11E42" w:rsidRPr="00C11E42" w:rsidRDefault="00C11E42" w:rsidP="00C11E42">
      <w:pPr>
        <w:ind w:firstLine="0"/>
        <w:jc w:val="right"/>
        <w:rPr>
          <w:bCs/>
          <w:sz w:val="28"/>
          <w:szCs w:val="28"/>
          <w:lang w:val="ru-RU"/>
        </w:rPr>
      </w:pPr>
      <w:r w:rsidRPr="00C11E42">
        <w:rPr>
          <w:bCs/>
          <w:sz w:val="28"/>
          <w:szCs w:val="28"/>
          <w:lang w:val="ru-RU"/>
        </w:rPr>
        <w:t>к Административному регламенту</w:t>
      </w:r>
    </w:p>
    <w:p w14:paraId="4B4A2EB8" w14:textId="77777777" w:rsidR="00C11E42" w:rsidRPr="00C11E42" w:rsidRDefault="00C11E42" w:rsidP="00C11E42">
      <w:pPr>
        <w:ind w:firstLine="0"/>
        <w:jc w:val="right"/>
        <w:rPr>
          <w:bCs/>
          <w:sz w:val="28"/>
          <w:szCs w:val="28"/>
          <w:lang w:val="ru-RU"/>
        </w:rPr>
      </w:pPr>
      <w:r w:rsidRPr="00C11E42">
        <w:rPr>
          <w:bCs/>
          <w:sz w:val="28"/>
          <w:szCs w:val="28"/>
          <w:lang w:val="ru-RU"/>
        </w:rPr>
        <w:t>предоставления муниципальной услуги «Предоставление</w:t>
      </w:r>
    </w:p>
    <w:p w14:paraId="77EF3616" w14:textId="77777777" w:rsidR="00C11E42" w:rsidRPr="00C11E42" w:rsidRDefault="00C11E42" w:rsidP="00C11E42">
      <w:pPr>
        <w:ind w:firstLine="0"/>
        <w:jc w:val="right"/>
        <w:rPr>
          <w:bCs/>
          <w:sz w:val="28"/>
          <w:szCs w:val="28"/>
          <w:lang w:val="ru-RU"/>
        </w:rPr>
      </w:pPr>
      <w:r w:rsidRPr="00C11E42">
        <w:rPr>
          <w:bCs/>
          <w:sz w:val="28"/>
          <w:szCs w:val="28"/>
          <w:lang w:val="ru-RU"/>
        </w:rPr>
        <w:t xml:space="preserve"> разрешения на отклонение от предельных </w:t>
      </w:r>
    </w:p>
    <w:p w14:paraId="2EFAE3C1" w14:textId="77777777" w:rsidR="00C11E42" w:rsidRPr="00C11E42" w:rsidRDefault="00C11E42" w:rsidP="00C11E42">
      <w:pPr>
        <w:ind w:firstLine="0"/>
        <w:jc w:val="right"/>
        <w:rPr>
          <w:bCs/>
          <w:sz w:val="28"/>
          <w:szCs w:val="28"/>
          <w:lang w:val="ru-RU"/>
        </w:rPr>
      </w:pPr>
      <w:r w:rsidRPr="00C11E42">
        <w:rPr>
          <w:bCs/>
          <w:sz w:val="28"/>
          <w:szCs w:val="28"/>
          <w:lang w:val="ru-RU"/>
        </w:rPr>
        <w:t xml:space="preserve">параметров разрешенного строительства, </w:t>
      </w:r>
    </w:p>
    <w:p w14:paraId="5C1D6B3C" w14:textId="6A001D08" w:rsidR="00C11E42" w:rsidRPr="00383C73" w:rsidRDefault="00C11E42" w:rsidP="00C11E42">
      <w:pPr>
        <w:ind w:firstLine="0"/>
        <w:jc w:val="right"/>
        <w:rPr>
          <w:bCs/>
          <w:sz w:val="28"/>
          <w:szCs w:val="28"/>
          <w:lang w:val="ru-RU"/>
        </w:rPr>
      </w:pPr>
      <w:r w:rsidRPr="00C11E42">
        <w:rPr>
          <w:bCs/>
          <w:sz w:val="28"/>
          <w:szCs w:val="28"/>
          <w:lang w:val="ru-RU"/>
        </w:rPr>
        <w:t>реконструкции объектов капитального строительства»</w:t>
      </w:r>
    </w:p>
    <w:p w14:paraId="6019CC1D" w14:textId="77777777" w:rsidR="00383C73" w:rsidRDefault="00383C73" w:rsidP="00383C73">
      <w:pPr>
        <w:ind w:firstLine="0"/>
        <w:jc w:val="right"/>
        <w:rPr>
          <w:bCs/>
          <w:lang w:val="ru-RU"/>
        </w:rPr>
      </w:pPr>
    </w:p>
    <w:p w14:paraId="43EC0ED7" w14:textId="77777777" w:rsidR="00383C73" w:rsidRDefault="00383C73" w:rsidP="00425988">
      <w:pPr>
        <w:ind w:firstLine="0"/>
        <w:rPr>
          <w:bCs/>
          <w:lang w:val="ru-RU"/>
        </w:rPr>
      </w:pPr>
    </w:p>
    <w:p w14:paraId="423E3D8E" w14:textId="4E1EBA46" w:rsidR="00425988" w:rsidRPr="00425988" w:rsidRDefault="00425988" w:rsidP="00425988">
      <w:pPr>
        <w:ind w:firstLine="0"/>
        <w:rPr>
          <w:bCs/>
          <w:lang w:val="ru-RU"/>
        </w:rPr>
      </w:pPr>
      <w:r w:rsidRPr="00425988">
        <w:rPr>
          <w:bCs/>
          <w:lang w:val="ru-RU"/>
        </w:rPr>
        <w:t xml:space="preserve">(Бланк </w:t>
      </w:r>
      <w:r>
        <w:rPr>
          <w:bCs/>
          <w:lang w:val="ru-RU"/>
        </w:rPr>
        <w:t>администрации</w:t>
      </w:r>
      <w:r w:rsidRPr="00425988">
        <w:rPr>
          <w:bCs/>
          <w:lang w:val="ru-RU"/>
        </w:rPr>
        <w:t>, осуществляющ</w:t>
      </w:r>
      <w:r>
        <w:rPr>
          <w:bCs/>
          <w:lang w:val="ru-RU"/>
        </w:rPr>
        <w:t>ей</w:t>
      </w:r>
    </w:p>
    <w:p w14:paraId="31BD6962" w14:textId="68CC4B3F" w:rsidR="00383C73" w:rsidRDefault="00425988" w:rsidP="00425988">
      <w:pPr>
        <w:ind w:firstLine="0"/>
        <w:rPr>
          <w:bCs/>
          <w:lang w:val="ru-RU"/>
        </w:rPr>
      </w:pPr>
      <w:r w:rsidRPr="00425988">
        <w:rPr>
          <w:bCs/>
          <w:lang w:val="ru-RU"/>
        </w:rPr>
        <w:t>предоставление муниципальной услуги)</w:t>
      </w:r>
    </w:p>
    <w:p w14:paraId="56870241" w14:textId="77777777" w:rsidR="00425988" w:rsidRDefault="00425988" w:rsidP="00425988">
      <w:pPr>
        <w:ind w:firstLine="0"/>
        <w:rPr>
          <w:bCs/>
          <w:lang w:val="ru-RU"/>
        </w:rPr>
      </w:pPr>
    </w:p>
    <w:p w14:paraId="66183935" w14:textId="77777777" w:rsidR="00425988" w:rsidRPr="00383C73" w:rsidRDefault="00425988" w:rsidP="00425988">
      <w:pPr>
        <w:ind w:firstLine="0"/>
        <w:rPr>
          <w:bCs/>
          <w:lang w:val="ru-RU"/>
        </w:rPr>
      </w:pPr>
    </w:p>
    <w:p w14:paraId="2ECFC87E" w14:textId="77777777" w:rsidR="009C7929" w:rsidRDefault="00CA0BE6">
      <w:pPr>
        <w:ind w:firstLine="0"/>
        <w:jc w:val="center"/>
        <w:rPr>
          <w:b/>
          <w:lang w:val="ru-RU"/>
        </w:rPr>
      </w:pPr>
      <w:r w:rsidRPr="006F0358">
        <w:rPr>
          <w:b/>
          <w:lang w:val="ru-RU"/>
        </w:rPr>
        <w:t>РЕШЕНИЕ ОБ ОТКАЗЕ В ПРИЕМЕ ЗАПРОСА И ДОКУМЕНТОВ</w:t>
      </w:r>
    </w:p>
    <w:p w14:paraId="5D7298E7" w14:textId="77777777" w:rsidR="00383C73" w:rsidRPr="006F0358" w:rsidRDefault="00383C73">
      <w:pPr>
        <w:ind w:firstLine="0"/>
        <w:jc w:val="center"/>
        <w:rPr>
          <w:lang w:val="ru-RU"/>
        </w:rPr>
      </w:pPr>
    </w:p>
    <w:p w14:paraId="1B1823E4" w14:textId="01D3BFF0" w:rsidR="00383C73" w:rsidRDefault="00383C73" w:rsidP="00383C73">
      <w:pPr>
        <w:jc w:val="both"/>
        <w:rPr>
          <w:lang w:val="ru-RU"/>
        </w:rPr>
      </w:pPr>
      <w:r w:rsidRPr="00383C73">
        <w:rPr>
          <w:lang w:val="ru-RU"/>
        </w:rPr>
        <w:t>По результатам рассмотрения заявления о предоставлении разрешения на</w:t>
      </w:r>
      <w:r>
        <w:rPr>
          <w:lang w:val="ru-RU"/>
        </w:rPr>
        <w:t xml:space="preserve"> </w:t>
      </w:r>
      <w:r w:rsidRPr="00383C73">
        <w:rPr>
          <w:lang w:val="ru-RU"/>
        </w:rPr>
        <w:t>отклонение от    предельных   параметров   разрешенного   строительства,</w:t>
      </w:r>
      <w:r>
        <w:rPr>
          <w:lang w:val="ru-RU"/>
        </w:rPr>
        <w:t xml:space="preserve"> </w:t>
      </w:r>
      <w:r w:rsidRPr="00383C73">
        <w:rPr>
          <w:lang w:val="ru-RU"/>
        </w:rPr>
        <w:t>реконструкции   объекта   капитального   строительства   и представленных</w:t>
      </w:r>
      <w:r>
        <w:rPr>
          <w:lang w:val="ru-RU"/>
        </w:rPr>
        <w:t xml:space="preserve"> </w:t>
      </w:r>
      <w:r w:rsidRPr="00383C73">
        <w:rPr>
          <w:lang w:val="ru-RU"/>
        </w:rPr>
        <w:t>документов________</w:t>
      </w:r>
      <w:r>
        <w:rPr>
          <w:lang w:val="ru-RU"/>
        </w:rPr>
        <w:t>_____________________________</w:t>
      </w:r>
      <w:r w:rsidRPr="00383C73">
        <w:rPr>
          <w:lang w:val="ru-RU"/>
        </w:rPr>
        <w:t>______</w:t>
      </w:r>
    </w:p>
    <w:p w14:paraId="4974156E" w14:textId="3079684F" w:rsidR="00383C73" w:rsidRPr="00383C73" w:rsidRDefault="00383C73" w:rsidP="00383C73">
      <w:pPr>
        <w:ind w:firstLine="0"/>
        <w:jc w:val="center"/>
        <w:rPr>
          <w:i/>
          <w:iCs/>
          <w:szCs w:val="24"/>
          <w:lang w:val="ru-RU"/>
        </w:rPr>
      </w:pPr>
      <w:r w:rsidRPr="00383C73">
        <w:rPr>
          <w:i/>
          <w:iCs/>
          <w:szCs w:val="24"/>
          <w:lang w:val="ru-RU"/>
        </w:rPr>
        <w:t>(</w:t>
      </w:r>
      <w:r>
        <w:rPr>
          <w:i/>
          <w:iCs/>
          <w:szCs w:val="24"/>
          <w:lang w:val="ru-RU"/>
        </w:rPr>
        <w:t xml:space="preserve">указываются </w:t>
      </w:r>
      <w:r w:rsidRPr="00383C73">
        <w:rPr>
          <w:i/>
          <w:iCs/>
          <w:szCs w:val="24"/>
          <w:lang w:val="ru-RU"/>
        </w:rPr>
        <w:t>Ф.И.О. физического лица, наименование юридического лица - заявителя,</w:t>
      </w:r>
      <w:r>
        <w:rPr>
          <w:i/>
          <w:iCs/>
          <w:szCs w:val="24"/>
          <w:lang w:val="ru-RU"/>
        </w:rPr>
        <w:t xml:space="preserve"> </w:t>
      </w:r>
      <w:r w:rsidRPr="00383C73">
        <w:rPr>
          <w:i/>
          <w:iCs/>
          <w:szCs w:val="24"/>
          <w:lang w:val="ru-RU"/>
        </w:rPr>
        <w:t>дата направления заявления</w:t>
      </w:r>
      <w:r>
        <w:rPr>
          <w:i/>
          <w:iCs/>
          <w:szCs w:val="24"/>
          <w:lang w:val="ru-RU"/>
        </w:rPr>
        <w:t>)</w:t>
      </w:r>
    </w:p>
    <w:p w14:paraId="6FC38C14" w14:textId="77777777" w:rsidR="00383C73" w:rsidRDefault="00383C73" w:rsidP="00383C73">
      <w:pPr>
        <w:ind w:firstLine="0"/>
        <w:jc w:val="both"/>
        <w:rPr>
          <w:lang w:val="ru-RU"/>
        </w:rPr>
      </w:pPr>
      <w:r w:rsidRPr="00383C73">
        <w:rPr>
          <w:lang w:val="ru-RU"/>
        </w:rPr>
        <w:t>принято   решение  об  отказе  в  приеме  документов,  необходимых  для</w:t>
      </w:r>
      <w:r>
        <w:rPr>
          <w:lang w:val="ru-RU"/>
        </w:rPr>
        <w:t xml:space="preserve"> </w:t>
      </w:r>
      <w:r w:rsidRPr="00383C73">
        <w:rPr>
          <w:lang w:val="ru-RU"/>
        </w:rPr>
        <w:t xml:space="preserve">предоставления   </w:t>
      </w:r>
      <w:r>
        <w:rPr>
          <w:lang w:val="ru-RU"/>
        </w:rPr>
        <w:t>муниципальной</w:t>
      </w:r>
      <w:r w:rsidRPr="00383C73">
        <w:rPr>
          <w:lang w:val="ru-RU"/>
        </w:rPr>
        <w:t xml:space="preserve">   услуги   </w:t>
      </w:r>
      <w:r>
        <w:rPr>
          <w:lang w:val="ru-RU"/>
        </w:rPr>
        <w:t>«</w:t>
      </w:r>
      <w:r w:rsidRPr="00383C73">
        <w:rPr>
          <w:lang w:val="ru-RU"/>
        </w:rPr>
        <w:t>Предоставление  разрешения  на</w:t>
      </w:r>
      <w:r>
        <w:rPr>
          <w:lang w:val="ru-RU"/>
        </w:rPr>
        <w:t xml:space="preserve"> </w:t>
      </w:r>
      <w:r w:rsidRPr="00383C73">
        <w:rPr>
          <w:lang w:val="ru-RU"/>
        </w:rPr>
        <w:t>отклонение    от    предельных   параметров   разрешенного   строительства,</w:t>
      </w:r>
      <w:r>
        <w:rPr>
          <w:lang w:val="ru-RU"/>
        </w:rPr>
        <w:t xml:space="preserve"> </w:t>
      </w:r>
      <w:r w:rsidRPr="00383C73">
        <w:rPr>
          <w:lang w:val="ru-RU"/>
        </w:rPr>
        <w:t>реконструкции объекта капитального строительства</w:t>
      </w:r>
      <w:r>
        <w:rPr>
          <w:lang w:val="ru-RU"/>
        </w:rPr>
        <w:t>»</w:t>
      </w:r>
      <w:r w:rsidRPr="00383C73">
        <w:rPr>
          <w:lang w:val="ru-RU"/>
        </w:rPr>
        <w:t>, в связи с:___________________________________________________________________________</w:t>
      </w:r>
    </w:p>
    <w:p w14:paraId="44EC0F32" w14:textId="103A19C0" w:rsidR="00383C73" w:rsidRDefault="00383C73" w:rsidP="00383C73">
      <w:pPr>
        <w:ind w:firstLine="0"/>
        <w:jc w:val="both"/>
        <w:rPr>
          <w:lang w:val="ru-RU"/>
        </w:rPr>
      </w:pPr>
      <w:r>
        <w:rPr>
          <w:lang w:val="ru-RU"/>
        </w:rPr>
        <w:t xml:space="preserve">    </w:t>
      </w:r>
      <w:r w:rsidRPr="00383C73">
        <w:rPr>
          <w:lang w:val="ru-RU"/>
        </w:rPr>
        <w:t xml:space="preserve">    </w:t>
      </w:r>
      <w:r w:rsidRPr="00383C73">
        <w:rPr>
          <w:i/>
          <w:iCs/>
          <w:sz w:val="22"/>
          <w:lang w:val="ru-RU"/>
        </w:rPr>
        <w:t>(указываются основания отказа в приеме документов, необходимых для предоставления услуги)</w:t>
      </w:r>
    </w:p>
    <w:p w14:paraId="0BF73685" w14:textId="77777777" w:rsidR="00383C73" w:rsidRDefault="00383C73" w:rsidP="00383C73">
      <w:pPr>
        <w:ind w:firstLine="0"/>
        <w:jc w:val="both"/>
        <w:rPr>
          <w:lang w:val="ru-RU"/>
        </w:rPr>
      </w:pPr>
    </w:p>
    <w:p w14:paraId="6EA94D2E" w14:textId="77777777" w:rsidR="00425988" w:rsidRDefault="00383C73" w:rsidP="00383C73">
      <w:pPr>
        <w:jc w:val="both"/>
        <w:rPr>
          <w:lang w:val="ru-RU"/>
        </w:rPr>
      </w:pPr>
      <w:r w:rsidRPr="00383C73">
        <w:rPr>
          <w:lang w:val="ru-RU"/>
        </w:rPr>
        <w:t xml:space="preserve">Дополнительно информируем о возможности повторного обращения в </w:t>
      </w:r>
      <w:r w:rsidR="00425988">
        <w:rPr>
          <w:lang w:val="ru-RU"/>
        </w:rPr>
        <w:t xml:space="preserve">администрацию городского округа город Елец, уполномоченную </w:t>
      </w:r>
      <w:r w:rsidRPr="00383C73">
        <w:rPr>
          <w:lang w:val="ru-RU"/>
        </w:rPr>
        <w:t>на предоставление муниципальной услуги, с заявлением о</w:t>
      </w:r>
      <w:r>
        <w:rPr>
          <w:lang w:val="ru-RU"/>
        </w:rPr>
        <w:t xml:space="preserve"> </w:t>
      </w:r>
      <w:r w:rsidRPr="00383C73">
        <w:rPr>
          <w:lang w:val="ru-RU"/>
        </w:rPr>
        <w:t xml:space="preserve">предоставлении услуги после устранения указанных нарушений.  </w:t>
      </w:r>
    </w:p>
    <w:p w14:paraId="3F62074A" w14:textId="27C00582" w:rsidR="00383C73" w:rsidRDefault="00383C73" w:rsidP="00383C73">
      <w:pPr>
        <w:jc w:val="both"/>
        <w:rPr>
          <w:lang w:val="ru-RU"/>
        </w:rPr>
      </w:pPr>
      <w:r w:rsidRPr="00383C73">
        <w:rPr>
          <w:lang w:val="ru-RU"/>
        </w:rPr>
        <w:t xml:space="preserve"> Настоящее решение может быть обжаловано в досудебном порядке путем</w:t>
      </w:r>
      <w:r>
        <w:rPr>
          <w:lang w:val="ru-RU"/>
        </w:rPr>
        <w:t xml:space="preserve"> </w:t>
      </w:r>
      <w:r w:rsidRPr="00383C73">
        <w:rPr>
          <w:lang w:val="ru-RU"/>
        </w:rPr>
        <w:t xml:space="preserve">направления жалобы </w:t>
      </w:r>
      <w:r w:rsidR="00425988" w:rsidRPr="00425988">
        <w:rPr>
          <w:lang w:val="ru-RU"/>
        </w:rPr>
        <w:t>в администрацию городского округа город Елец</w:t>
      </w:r>
      <w:r w:rsidRPr="00383C73">
        <w:rPr>
          <w:lang w:val="ru-RU"/>
        </w:rPr>
        <w:t>, уполномоченн</w:t>
      </w:r>
      <w:r w:rsidR="00425988">
        <w:rPr>
          <w:lang w:val="ru-RU"/>
        </w:rPr>
        <w:t>ую</w:t>
      </w:r>
      <w:r w:rsidRPr="00383C73">
        <w:rPr>
          <w:lang w:val="ru-RU"/>
        </w:rPr>
        <w:t xml:space="preserve"> на предоставление услуги, а</w:t>
      </w:r>
      <w:r>
        <w:rPr>
          <w:lang w:val="ru-RU"/>
        </w:rPr>
        <w:t xml:space="preserve"> </w:t>
      </w:r>
      <w:r w:rsidRPr="00383C73">
        <w:rPr>
          <w:lang w:val="ru-RU"/>
        </w:rPr>
        <w:t>также в судебном порядке. </w:t>
      </w:r>
    </w:p>
    <w:p w14:paraId="5A0AF77E" w14:textId="77777777" w:rsidR="00383C73" w:rsidRDefault="00383C73" w:rsidP="00383C73">
      <w:pPr>
        <w:ind w:firstLine="0"/>
        <w:jc w:val="both"/>
        <w:rPr>
          <w:lang w:val="ru-RU"/>
        </w:rPr>
      </w:pPr>
    </w:p>
    <w:p w14:paraId="1C11F00C" w14:textId="500CFE5A" w:rsidR="00383C73" w:rsidRDefault="00383C73" w:rsidP="00383C73">
      <w:pPr>
        <w:ind w:firstLine="0"/>
        <w:jc w:val="both"/>
        <w:rPr>
          <w:lang w:val="ru-RU"/>
        </w:rPr>
      </w:pPr>
      <w:r w:rsidRPr="00383C73">
        <w:rPr>
          <w:lang w:val="ru-RU"/>
        </w:rPr>
        <w:t xml:space="preserve">Должностное лицо </w:t>
      </w:r>
      <w:r w:rsidRPr="00383C73">
        <w:rPr>
          <w:i/>
          <w:iCs/>
          <w:lang w:val="ru-RU"/>
        </w:rPr>
        <w:t>(</w:t>
      </w:r>
      <w:r w:rsidR="00425988" w:rsidRPr="00383C73">
        <w:rPr>
          <w:i/>
          <w:iCs/>
          <w:lang w:val="ru-RU"/>
        </w:rPr>
        <w:t xml:space="preserve">ФИО) </w:t>
      </w:r>
      <w:r w:rsidR="00425988" w:rsidRPr="00383C73">
        <w:rPr>
          <w:lang w:val="ru-RU"/>
        </w:rPr>
        <w:t xml:space="preserve"> </w:t>
      </w:r>
      <w:r w:rsidRPr="00383C73">
        <w:rPr>
          <w:lang w:val="ru-RU"/>
        </w:rPr>
        <w:t xml:space="preserve">            </w:t>
      </w:r>
      <w:r>
        <w:rPr>
          <w:lang w:val="ru-RU"/>
        </w:rPr>
        <w:t xml:space="preserve">                                      </w:t>
      </w:r>
      <w:r w:rsidRPr="00383C73">
        <w:rPr>
          <w:lang w:val="ru-RU"/>
        </w:rPr>
        <w:t xml:space="preserve">______________________________________                                       </w:t>
      </w:r>
      <w:r>
        <w:rPr>
          <w:lang w:val="ru-RU"/>
        </w:rPr>
        <w:t xml:space="preserve">      </w:t>
      </w:r>
    </w:p>
    <w:p w14:paraId="4D0BA9CD" w14:textId="732C1A58" w:rsidR="00383C73" w:rsidRPr="00383C73" w:rsidRDefault="00383C73" w:rsidP="00383C73">
      <w:pPr>
        <w:ind w:firstLine="0"/>
        <w:jc w:val="right"/>
        <w:rPr>
          <w:i/>
          <w:iCs/>
          <w:sz w:val="22"/>
          <w:lang w:val="ru-RU"/>
        </w:rPr>
      </w:pPr>
      <w:r w:rsidRPr="00383C73">
        <w:rPr>
          <w:i/>
          <w:iCs/>
          <w:sz w:val="22"/>
          <w:lang w:val="ru-RU"/>
        </w:rPr>
        <w:t xml:space="preserve">                                                                                          (подпись должностного лица </w:t>
      </w:r>
      <w:r w:rsidR="00425988">
        <w:rPr>
          <w:i/>
          <w:iCs/>
          <w:sz w:val="22"/>
          <w:lang w:val="ru-RU"/>
        </w:rPr>
        <w:t>администрации</w:t>
      </w:r>
      <w:r w:rsidRPr="00383C73">
        <w:rPr>
          <w:i/>
          <w:iCs/>
          <w:sz w:val="22"/>
          <w:lang w:val="ru-RU"/>
        </w:rPr>
        <w:t xml:space="preserve">,  </w:t>
      </w:r>
    </w:p>
    <w:p w14:paraId="41187E05" w14:textId="77777777" w:rsidR="00383C73" w:rsidRDefault="00383C73" w:rsidP="00383C73">
      <w:pPr>
        <w:ind w:firstLine="0"/>
        <w:jc w:val="right"/>
        <w:rPr>
          <w:lang w:val="ru-RU"/>
        </w:rPr>
      </w:pPr>
      <w:r w:rsidRPr="00383C73">
        <w:rPr>
          <w:i/>
          <w:iCs/>
          <w:sz w:val="22"/>
          <w:lang w:val="ru-RU"/>
        </w:rPr>
        <w:t xml:space="preserve">                                                                    осуществляющего предоставление услуги)</w:t>
      </w:r>
      <w:r w:rsidRPr="00383C73">
        <w:rPr>
          <w:lang w:val="ru-RU"/>
        </w:rPr>
        <w:t> </w:t>
      </w:r>
    </w:p>
    <w:p w14:paraId="257DF3AE" w14:textId="77777777" w:rsidR="00383C73" w:rsidRDefault="00383C73" w:rsidP="00383C73">
      <w:pPr>
        <w:ind w:firstLine="0"/>
        <w:jc w:val="right"/>
        <w:rPr>
          <w:lang w:val="ru-RU"/>
        </w:rPr>
      </w:pPr>
    </w:p>
    <w:p w14:paraId="7835CDB2" w14:textId="77777777" w:rsidR="00383C73" w:rsidRDefault="00383C73" w:rsidP="00383C73">
      <w:pPr>
        <w:ind w:firstLine="0"/>
        <w:jc w:val="both"/>
        <w:rPr>
          <w:lang w:val="ru-RU"/>
        </w:rPr>
      </w:pPr>
    </w:p>
    <w:p w14:paraId="663B6F7C" w14:textId="77777777" w:rsidR="00383C73" w:rsidRDefault="00383C73" w:rsidP="00383C73">
      <w:pPr>
        <w:ind w:firstLine="0"/>
        <w:jc w:val="both"/>
        <w:rPr>
          <w:lang w:val="ru-RU"/>
        </w:rPr>
      </w:pPr>
    </w:p>
    <w:p w14:paraId="193FB3F9" w14:textId="77777777" w:rsidR="00383C73" w:rsidRDefault="00383C73" w:rsidP="00383C73">
      <w:pPr>
        <w:ind w:firstLine="0"/>
        <w:jc w:val="both"/>
        <w:rPr>
          <w:lang w:val="ru-RU"/>
        </w:rPr>
      </w:pPr>
    </w:p>
    <w:p w14:paraId="508ADDE6" w14:textId="77777777" w:rsidR="00383C73" w:rsidRDefault="00383C73" w:rsidP="00383C73">
      <w:pPr>
        <w:ind w:firstLine="0"/>
        <w:jc w:val="both"/>
        <w:rPr>
          <w:lang w:val="ru-RU"/>
        </w:rPr>
      </w:pPr>
    </w:p>
    <w:p w14:paraId="2971249C" w14:textId="77777777" w:rsidR="00383C73" w:rsidRDefault="00383C73" w:rsidP="00383C73">
      <w:pPr>
        <w:ind w:firstLine="0"/>
        <w:jc w:val="both"/>
        <w:rPr>
          <w:lang w:val="ru-RU"/>
        </w:rPr>
      </w:pPr>
    </w:p>
    <w:p w14:paraId="4509CC5E" w14:textId="77777777" w:rsidR="00383C73" w:rsidRDefault="00383C73" w:rsidP="00383C73">
      <w:pPr>
        <w:ind w:firstLine="0"/>
        <w:jc w:val="both"/>
        <w:rPr>
          <w:lang w:val="ru-RU"/>
        </w:rPr>
      </w:pPr>
    </w:p>
    <w:p w14:paraId="154A5709" w14:textId="77777777" w:rsidR="00383C73" w:rsidRDefault="00383C73" w:rsidP="00383C73">
      <w:pPr>
        <w:ind w:firstLine="0"/>
        <w:jc w:val="both"/>
        <w:rPr>
          <w:lang w:val="ru-RU"/>
        </w:rPr>
      </w:pPr>
    </w:p>
    <w:p w14:paraId="0B3732F0" w14:textId="77777777" w:rsidR="00383C73" w:rsidRDefault="00383C73" w:rsidP="00383C73">
      <w:pPr>
        <w:ind w:firstLine="0"/>
        <w:jc w:val="both"/>
        <w:rPr>
          <w:lang w:val="ru-RU"/>
        </w:rPr>
      </w:pPr>
    </w:p>
    <w:p w14:paraId="4E7285CA" w14:textId="77777777" w:rsidR="00E332B6" w:rsidRDefault="00E332B6" w:rsidP="00383C73">
      <w:pPr>
        <w:ind w:firstLine="0"/>
        <w:jc w:val="both"/>
        <w:rPr>
          <w:lang w:val="ru-RU"/>
        </w:rPr>
      </w:pPr>
    </w:p>
    <w:p w14:paraId="10535AD0" w14:textId="77777777" w:rsidR="00383C73" w:rsidRDefault="00383C73" w:rsidP="00383C73">
      <w:pPr>
        <w:ind w:firstLine="0"/>
        <w:jc w:val="both"/>
        <w:rPr>
          <w:lang w:val="ru-RU"/>
        </w:rPr>
      </w:pPr>
    </w:p>
    <w:p w14:paraId="0085A115" w14:textId="77777777" w:rsidR="00383C73" w:rsidRDefault="00383C73" w:rsidP="00383C73">
      <w:pPr>
        <w:ind w:firstLine="0"/>
        <w:jc w:val="both"/>
        <w:rPr>
          <w:lang w:val="ru-RU"/>
        </w:rPr>
      </w:pPr>
    </w:p>
    <w:p w14:paraId="7827AE9E" w14:textId="77777777" w:rsidR="00383C73" w:rsidRDefault="00383C73" w:rsidP="00383C73">
      <w:pPr>
        <w:ind w:firstLine="0"/>
        <w:jc w:val="both"/>
        <w:rPr>
          <w:lang w:val="ru-RU"/>
        </w:rPr>
      </w:pPr>
    </w:p>
    <w:p w14:paraId="5ED4E061" w14:textId="77777777" w:rsidR="00383C73" w:rsidRDefault="00383C73" w:rsidP="00383C73">
      <w:pPr>
        <w:ind w:firstLine="0"/>
        <w:jc w:val="both"/>
        <w:rPr>
          <w:lang w:val="ru-RU"/>
        </w:rPr>
      </w:pPr>
    </w:p>
    <w:p w14:paraId="79FAFAC1" w14:textId="429CD02B" w:rsidR="009C7929" w:rsidRPr="007E1FCC" w:rsidRDefault="00CA0BE6" w:rsidP="007E1FCC">
      <w:pPr>
        <w:ind w:firstLine="0"/>
        <w:jc w:val="right"/>
        <w:rPr>
          <w:bCs/>
          <w:sz w:val="28"/>
          <w:szCs w:val="28"/>
          <w:lang w:val="ru-RU"/>
        </w:rPr>
      </w:pPr>
      <w:r w:rsidRPr="007E1FCC">
        <w:rPr>
          <w:bCs/>
          <w:sz w:val="28"/>
          <w:szCs w:val="28"/>
          <w:lang w:val="ru-RU"/>
        </w:rPr>
        <w:t xml:space="preserve">Приложение № </w:t>
      </w:r>
      <w:r w:rsidR="008825A9">
        <w:rPr>
          <w:bCs/>
          <w:sz w:val="28"/>
          <w:szCs w:val="28"/>
          <w:lang w:val="ru-RU"/>
        </w:rPr>
        <w:t>7</w:t>
      </w:r>
    </w:p>
    <w:p w14:paraId="2159F0AE" w14:textId="77777777" w:rsidR="00C11E42" w:rsidRPr="00C11E42" w:rsidRDefault="00C11E42" w:rsidP="00C11E42">
      <w:pPr>
        <w:ind w:firstLine="0"/>
        <w:jc w:val="right"/>
        <w:rPr>
          <w:bCs/>
          <w:sz w:val="28"/>
          <w:szCs w:val="28"/>
          <w:lang w:val="ru-RU"/>
        </w:rPr>
      </w:pPr>
      <w:r w:rsidRPr="00C11E42">
        <w:rPr>
          <w:bCs/>
          <w:sz w:val="28"/>
          <w:szCs w:val="28"/>
          <w:lang w:val="ru-RU"/>
        </w:rPr>
        <w:t>к Административному регламенту</w:t>
      </w:r>
    </w:p>
    <w:p w14:paraId="127318A2" w14:textId="77777777" w:rsidR="00C11E42" w:rsidRPr="00C11E42" w:rsidRDefault="00C11E42" w:rsidP="00C11E42">
      <w:pPr>
        <w:ind w:firstLine="0"/>
        <w:jc w:val="right"/>
        <w:rPr>
          <w:bCs/>
          <w:sz w:val="28"/>
          <w:szCs w:val="28"/>
          <w:lang w:val="ru-RU"/>
        </w:rPr>
      </w:pPr>
      <w:r w:rsidRPr="00C11E42">
        <w:rPr>
          <w:bCs/>
          <w:sz w:val="28"/>
          <w:szCs w:val="28"/>
          <w:lang w:val="ru-RU"/>
        </w:rPr>
        <w:t>предоставления муниципальной услуги «Предоставление</w:t>
      </w:r>
    </w:p>
    <w:p w14:paraId="6484B506" w14:textId="77777777" w:rsidR="00C11E42" w:rsidRPr="00C11E42" w:rsidRDefault="00C11E42" w:rsidP="00C11E42">
      <w:pPr>
        <w:ind w:firstLine="0"/>
        <w:jc w:val="right"/>
        <w:rPr>
          <w:bCs/>
          <w:sz w:val="28"/>
          <w:szCs w:val="28"/>
          <w:lang w:val="ru-RU"/>
        </w:rPr>
      </w:pPr>
      <w:r w:rsidRPr="00C11E42">
        <w:rPr>
          <w:bCs/>
          <w:sz w:val="28"/>
          <w:szCs w:val="28"/>
          <w:lang w:val="ru-RU"/>
        </w:rPr>
        <w:t xml:space="preserve"> разрешения на отклонение от предельных </w:t>
      </w:r>
    </w:p>
    <w:p w14:paraId="52218D88" w14:textId="77777777" w:rsidR="00C11E42" w:rsidRPr="00C11E42" w:rsidRDefault="00C11E42" w:rsidP="00C11E42">
      <w:pPr>
        <w:ind w:firstLine="0"/>
        <w:jc w:val="right"/>
        <w:rPr>
          <w:bCs/>
          <w:sz w:val="28"/>
          <w:szCs w:val="28"/>
          <w:lang w:val="ru-RU"/>
        </w:rPr>
      </w:pPr>
      <w:r w:rsidRPr="00C11E42">
        <w:rPr>
          <w:bCs/>
          <w:sz w:val="28"/>
          <w:szCs w:val="28"/>
          <w:lang w:val="ru-RU"/>
        </w:rPr>
        <w:t xml:space="preserve">параметров разрешенного строительства, </w:t>
      </w:r>
    </w:p>
    <w:p w14:paraId="79E45707" w14:textId="6C3F78E3" w:rsidR="00C11E42" w:rsidRPr="007E1FCC" w:rsidRDefault="00C11E42" w:rsidP="00C11E42">
      <w:pPr>
        <w:ind w:firstLine="0"/>
        <w:jc w:val="right"/>
        <w:rPr>
          <w:bCs/>
          <w:sz w:val="28"/>
          <w:szCs w:val="28"/>
          <w:lang w:val="ru-RU"/>
        </w:rPr>
      </w:pPr>
      <w:r w:rsidRPr="00C11E42">
        <w:rPr>
          <w:bCs/>
          <w:sz w:val="28"/>
          <w:szCs w:val="28"/>
          <w:lang w:val="ru-RU"/>
        </w:rPr>
        <w:t>реконструкции объектов капитального строительства»</w:t>
      </w:r>
    </w:p>
    <w:p w14:paraId="5658B011" w14:textId="77777777" w:rsidR="007E1FCC" w:rsidRDefault="007E1FCC">
      <w:pPr>
        <w:ind w:firstLine="0"/>
        <w:jc w:val="center"/>
        <w:rPr>
          <w:b/>
          <w:lang w:val="ru-RU"/>
        </w:rPr>
      </w:pPr>
    </w:p>
    <w:p w14:paraId="50BA2DD6" w14:textId="77777777" w:rsidR="007E1FCC" w:rsidRPr="00121DCB" w:rsidRDefault="007E1FCC">
      <w:pPr>
        <w:ind w:firstLine="0"/>
        <w:jc w:val="center"/>
        <w:rPr>
          <w:b/>
          <w:lang w:val="ru-RU"/>
        </w:rPr>
      </w:pPr>
    </w:p>
    <w:p w14:paraId="0F972477" w14:textId="77777777" w:rsidR="007E1FCC" w:rsidRPr="00121DCB" w:rsidRDefault="007E1FCC">
      <w:pPr>
        <w:ind w:firstLine="0"/>
        <w:jc w:val="center"/>
        <w:rPr>
          <w:b/>
          <w:lang w:val="ru-RU"/>
        </w:rPr>
      </w:pPr>
    </w:p>
    <w:p w14:paraId="472D3012" w14:textId="117D50F3" w:rsidR="009C7929" w:rsidRPr="00121DCB" w:rsidRDefault="00CA0BE6">
      <w:pPr>
        <w:ind w:firstLine="0"/>
        <w:jc w:val="center"/>
        <w:rPr>
          <w:b/>
          <w:lang w:val="ru-RU"/>
        </w:rPr>
      </w:pPr>
      <w:r w:rsidRPr="00121DCB">
        <w:rPr>
          <w:b/>
          <w:lang w:val="ru-RU"/>
        </w:rPr>
        <w:t>СОГЛАСИЕ НА ОБРАБОТКУ ПЕРСОНАЛЬНЫХ ДАННЫХ</w:t>
      </w:r>
    </w:p>
    <w:p w14:paraId="6FE5632F" w14:textId="12AC531D" w:rsidR="00121DCB" w:rsidRDefault="00121DCB" w:rsidP="00121DCB">
      <w:pPr>
        <w:ind w:firstLine="0"/>
        <w:jc w:val="center"/>
        <w:rPr>
          <w:b/>
          <w:lang w:val="ru-RU"/>
        </w:rPr>
      </w:pPr>
      <w:r w:rsidRPr="00121DCB">
        <w:rPr>
          <w:b/>
          <w:lang w:val="ru-RU"/>
        </w:rPr>
        <w:t>при предоставлении муниципальной услуги</w:t>
      </w:r>
      <w:r w:rsidRPr="00121DCB">
        <w:rPr>
          <w:b/>
          <w:lang w:val="ru-RU"/>
        </w:rPr>
        <w:t xml:space="preserve"> </w:t>
      </w:r>
      <w:r w:rsidRPr="00121DCB">
        <w:rPr>
          <w:b/>
          <w:lang w:val="ru-RU"/>
        </w:rPr>
        <w:t xml:space="preserve">«Предоставление разрешения на отклонение от </w:t>
      </w:r>
      <w:r w:rsidRPr="00121DCB">
        <w:rPr>
          <w:b/>
          <w:lang w:val="ru-RU"/>
        </w:rPr>
        <w:t>предельных параметров</w:t>
      </w:r>
      <w:r w:rsidRPr="00121DCB">
        <w:rPr>
          <w:b/>
          <w:lang w:val="ru-RU"/>
        </w:rPr>
        <w:t xml:space="preserve"> разрешенного строительства, </w:t>
      </w:r>
    </w:p>
    <w:p w14:paraId="55176436" w14:textId="33416C52" w:rsidR="00121DCB" w:rsidRPr="00121DCB" w:rsidRDefault="00121DCB" w:rsidP="00121DCB">
      <w:pPr>
        <w:ind w:firstLine="0"/>
        <w:jc w:val="center"/>
        <w:rPr>
          <w:b/>
          <w:lang w:val="ru-RU"/>
        </w:rPr>
      </w:pPr>
      <w:r w:rsidRPr="00121DCB">
        <w:rPr>
          <w:b/>
          <w:lang w:val="ru-RU"/>
        </w:rPr>
        <w:t>реконструкции объектов капитального строительства»</w:t>
      </w:r>
    </w:p>
    <w:p w14:paraId="1721062C" w14:textId="77777777" w:rsidR="007E1FCC" w:rsidRDefault="007E1FCC">
      <w:pPr>
        <w:rPr>
          <w:lang w:val="ru-RU"/>
        </w:rPr>
      </w:pPr>
    </w:p>
    <w:p w14:paraId="2B99EED1" w14:textId="1656B316" w:rsidR="009C7929" w:rsidRPr="006F0358" w:rsidRDefault="00CA0BE6">
      <w:pPr>
        <w:rPr>
          <w:lang w:val="ru-RU"/>
        </w:rPr>
      </w:pPr>
      <w:r w:rsidRPr="006F0358">
        <w:rPr>
          <w:lang w:val="ru-RU"/>
        </w:rPr>
        <w:t>Я, _________________________________________________</w:t>
      </w:r>
      <w:r w:rsidR="007E1FCC">
        <w:rPr>
          <w:lang w:val="ru-RU"/>
        </w:rPr>
        <w:t>_</w:t>
      </w:r>
      <w:r w:rsidRPr="006F0358">
        <w:rPr>
          <w:lang w:val="ru-RU"/>
        </w:rPr>
        <w:t>________________________,</w:t>
      </w:r>
    </w:p>
    <w:p w14:paraId="4B6B9E51" w14:textId="7588F734" w:rsidR="009C7929" w:rsidRPr="006F0358" w:rsidRDefault="00CA0BE6">
      <w:pPr>
        <w:rPr>
          <w:lang w:val="ru-RU"/>
        </w:rPr>
      </w:pPr>
      <w:r w:rsidRPr="006F0358">
        <w:rPr>
          <w:lang w:val="ru-RU"/>
        </w:rPr>
        <w:t>документ, удостоверяющий личность: ____________________________</w:t>
      </w:r>
      <w:r w:rsidR="007E1FCC">
        <w:rPr>
          <w:lang w:val="ru-RU"/>
        </w:rPr>
        <w:t>_</w:t>
      </w:r>
      <w:r w:rsidRPr="006F0358">
        <w:rPr>
          <w:lang w:val="ru-RU"/>
        </w:rPr>
        <w:t>______________,</w:t>
      </w:r>
    </w:p>
    <w:p w14:paraId="7AA573D2" w14:textId="6D955E7C" w:rsidR="009C7929" w:rsidRPr="006F0358" w:rsidRDefault="00CA0BE6">
      <w:pPr>
        <w:rPr>
          <w:lang w:val="ru-RU"/>
        </w:rPr>
      </w:pPr>
      <w:r w:rsidRPr="006F0358">
        <w:rPr>
          <w:lang w:val="ru-RU"/>
        </w:rPr>
        <w:t>адрес: ______________________________________________________________________,</w:t>
      </w:r>
    </w:p>
    <w:p w14:paraId="38593CCB" w14:textId="1FFF92EA" w:rsidR="009C7929" w:rsidRDefault="00CA0BE6" w:rsidP="007E1FCC">
      <w:pPr>
        <w:jc w:val="both"/>
        <w:rPr>
          <w:lang w:val="ru-RU"/>
        </w:rPr>
      </w:pPr>
      <w:r w:rsidRPr="006F0358">
        <w:rPr>
          <w:lang w:val="ru-RU"/>
        </w:rPr>
        <w:t xml:space="preserve">даю согласие администрации городского округа город Елец и уполномоченным ею должностным лицам на обработку моих персональных данных в объеме, необходимом для </w:t>
      </w:r>
      <w:r w:rsidR="00121DCB" w:rsidRPr="006F0358">
        <w:rPr>
          <w:lang w:val="ru-RU"/>
        </w:rPr>
        <w:t>предоставления</w:t>
      </w:r>
      <w:r w:rsidR="00121DCB">
        <w:rPr>
          <w:lang w:val="ru-RU"/>
        </w:rPr>
        <w:t xml:space="preserve">  </w:t>
      </w:r>
      <w:r w:rsidR="00121DCB" w:rsidRPr="006F0358">
        <w:rPr>
          <w:lang w:val="ru-RU"/>
        </w:rPr>
        <w:t>муниципальной</w:t>
      </w:r>
      <w:r w:rsidRPr="006F0358">
        <w:rPr>
          <w:lang w:val="ru-RU"/>
        </w:rPr>
        <w:t xml:space="preserve"> </w:t>
      </w:r>
      <w:r w:rsidR="00121DCB">
        <w:rPr>
          <w:lang w:val="ru-RU"/>
        </w:rPr>
        <w:t xml:space="preserve"> </w:t>
      </w:r>
      <w:r w:rsidRPr="006F0358">
        <w:rPr>
          <w:lang w:val="ru-RU"/>
        </w:rPr>
        <w:t xml:space="preserve">услуги, в соответствии </w:t>
      </w:r>
      <w:r w:rsidR="007E1FCC" w:rsidRPr="006F0358">
        <w:rPr>
          <w:lang w:val="ru-RU"/>
        </w:rPr>
        <w:t xml:space="preserve">с </w:t>
      </w:r>
      <w:r w:rsidR="007E1FCC">
        <w:rPr>
          <w:lang w:val="ru-RU"/>
        </w:rPr>
        <w:t>Федеральным</w:t>
      </w:r>
      <w:r w:rsidRPr="006F0358">
        <w:rPr>
          <w:lang w:val="ru-RU"/>
        </w:rPr>
        <w:t xml:space="preserve"> законом </w:t>
      </w:r>
      <w:r w:rsidR="00121DCB" w:rsidRPr="006F0358">
        <w:rPr>
          <w:lang w:val="ru-RU"/>
        </w:rPr>
        <w:t xml:space="preserve">от </w:t>
      </w:r>
      <w:r w:rsidR="00121DCB">
        <w:rPr>
          <w:lang w:val="ru-RU"/>
        </w:rPr>
        <w:t>27.07.2006</w:t>
      </w:r>
      <w:r w:rsidRPr="006F0358">
        <w:rPr>
          <w:lang w:val="ru-RU"/>
        </w:rPr>
        <w:t xml:space="preserve"> № 152-ФЗ «О персональных данных».</w:t>
      </w:r>
    </w:p>
    <w:p w14:paraId="1E382023" w14:textId="77777777" w:rsidR="00121DCB" w:rsidRPr="00121DCB" w:rsidRDefault="00121DCB" w:rsidP="00121DCB">
      <w:pPr>
        <w:jc w:val="both"/>
        <w:rPr>
          <w:lang w:val="ru-RU"/>
        </w:rPr>
      </w:pPr>
      <w:r w:rsidRPr="00121DCB">
        <w:rPr>
          <w:lang w:val="ru-RU"/>
        </w:rPr>
        <w:t xml:space="preserve">Перечень персональных данных, подлежащих обработке: </w:t>
      </w:r>
    </w:p>
    <w:p w14:paraId="6A359110" w14:textId="77777777" w:rsidR="00121DCB" w:rsidRPr="00121DCB" w:rsidRDefault="00121DCB" w:rsidP="00121DCB">
      <w:pPr>
        <w:jc w:val="both"/>
        <w:rPr>
          <w:lang w:val="ru-RU"/>
        </w:rPr>
      </w:pPr>
      <w:r w:rsidRPr="00121DCB">
        <w:rPr>
          <w:lang w:val="ru-RU"/>
        </w:rPr>
        <w:t>1) данные паспорта;</w:t>
      </w:r>
    </w:p>
    <w:p w14:paraId="240B156A" w14:textId="77777777" w:rsidR="00121DCB" w:rsidRPr="00121DCB" w:rsidRDefault="00121DCB" w:rsidP="00121DCB">
      <w:pPr>
        <w:jc w:val="both"/>
        <w:rPr>
          <w:lang w:val="ru-RU"/>
        </w:rPr>
      </w:pPr>
      <w:r w:rsidRPr="00121DCB">
        <w:rPr>
          <w:lang w:val="ru-RU"/>
        </w:rPr>
        <w:t>2) адрес электронной почты;</w:t>
      </w:r>
    </w:p>
    <w:p w14:paraId="58414DFC" w14:textId="77777777" w:rsidR="00121DCB" w:rsidRPr="00121DCB" w:rsidRDefault="00121DCB" w:rsidP="00121DCB">
      <w:pPr>
        <w:jc w:val="both"/>
        <w:rPr>
          <w:lang w:val="ru-RU"/>
        </w:rPr>
      </w:pPr>
      <w:r w:rsidRPr="00121DCB">
        <w:rPr>
          <w:lang w:val="ru-RU"/>
        </w:rPr>
        <w:t>3) иные сведения:</w:t>
      </w:r>
    </w:p>
    <w:p w14:paraId="178F765D" w14:textId="2FF3002A" w:rsidR="00121DCB" w:rsidRDefault="00121DCB" w:rsidP="00121DCB">
      <w:pPr>
        <w:jc w:val="both"/>
        <w:rPr>
          <w:lang w:val="ru-RU"/>
        </w:rPr>
      </w:pPr>
      <w:r w:rsidRPr="00121DCB">
        <w:rPr>
          <w:lang w:val="ru-RU"/>
        </w:rPr>
        <w:t>_____________________________________________________________________________</w:t>
      </w:r>
    </w:p>
    <w:p w14:paraId="42EC733B" w14:textId="77777777" w:rsidR="00121DCB" w:rsidRPr="00121DCB" w:rsidRDefault="00121DCB" w:rsidP="00121DCB">
      <w:pPr>
        <w:jc w:val="both"/>
        <w:rPr>
          <w:lang w:val="ru-RU"/>
        </w:rPr>
      </w:pPr>
      <w:r w:rsidRPr="00121DCB">
        <w:rPr>
          <w:lang w:val="ru-RU"/>
        </w:rPr>
        <w:t>Разрешаю производить с моими персональными данными действия (операции), определенные  статьей  3  Федерального  закона от 27.07.2006 № 152-ФЗ «О персональных данных», а именно: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Обработка моих персональных данных может осуществляться как с использованием средств автоматизации, так и без их использования (на бумажных носителях).</w:t>
      </w:r>
    </w:p>
    <w:p w14:paraId="040D78CD" w14:textId="1D745BD8" w:rsidR="00121DCB" w:rsidRPr="00121DCB" w:rsidRDefault="00121DCB" w:rsidP="00121DCB">
      <w:pPr>
        <w:jc w:val="both"/>
        <w:rPr>
          <w:lang w:val="ru-RU"/>
        </w:rPr>
      </w:pPr>
      <w:r w:rsidRPr="00121DCB">
        <w:rPr>
          <w:lang w:val="ru-RU"/>
        </w:rPr>
        <w:t xml:space="preserve">Разрешаю  обмен  (прием,  передачу, обработку) моих персональных данных между </w:t>
      </w:r>
      <w:r>
        <w:rPr>
          <w:lang w:val="ru-RU"/>
        </w:rPr>
        <w:t>администрацией городского округа город Елец</w:t>
      </w:r>
      <w:r w:rsidRPr="00121DCB">
        <w:rPr>
          <w:lang w:val="ru-RU"/>
        </w:rPr>
        <w:t xml:space="preserve"> и областным бюджетным учреждением «Уполномоченный многофункциональный центр по предоставлению государственных и муниципальных услуг Липецкой области» и его структурными подразделениями в целях предоставления (при обращении за оказанием муниципальной услуги в областном бюджетном учреждении «Уполномоченный многофункциональный центр по предоставлению государственных и муниципальных услуг Липецкой области» и его структурных подразделениях).</w:t>
      </w:r>
    </w:p>
    <w:p w14:paraId="13E00633" w14:textId="4F8976C5" w:rsidR="00121DCB" w:rsidRPr="00121DCB" w:rsidRDefault="00121DCB" w:rsidP="00121DCB">
      <w:pPr>
        <w:jc w:val="both"/>
        <w:rPr>
          <w:lang w:val="ru-RU"/>
        </w:rPr>
      </w:pPr>
      <w:r w:rsidRPr="00121DCB">
        <w:rPr>
          <w:lang w:val="ru-RU"/>
        </w:rPr>
        <w:t xml:space="preserve">Права   и   обязанности   </w:t>
      </w:r>
      <w:r w:rsidRPr="00121DCB">
        <w:rPr>
          <w:lang w:val="ru-RU"/>
        </w:rPr>
        <w:t>в области</w:t>
      </w:r>
      <w:r w:rsidRPr="00121DCB">
        <w:rPr>
          <w:lang w:val="ru-RU"/>
        </w:rPr>
        <w:t xml:space="preserve">  защиты  персональных  данных  мне разъяснены. Настоящее согласие  на  обработку  моих персональных данных  (полностью  или  частично)  может быть отозвано мною  на  основании  моего  письменного согласия.    </w:t>
      </w:r>
    </w:p>
    <w:p w14:paraId="3D8B9B0D" w14:textId="77777777" w:rsidR="00121DCB" w:rsidRDefault="00121DCB" w:rsidP="007E1FCC">
      <w:pPr>
        <w:jc w:val="both"/>
        <w:rPr>
          <w:lang w:val="ru-RU"/>
        </w:rPr>
      </w:pPr>
    </w:p>
    <w:p w14:paraId="5776AF0F" w14:textId="77777777" w:rsidR="007E1FCC" w:rsidRPr="006F0358" w:rsidRDefault="007E1FCC" w:rsidP="007E1FCC">
      <w:pPr>
        <w:jc w:val="both"/>
        <w:rPr>
          <w:lang w:val="ru-RU"/>
        </w:rPr>
      </w:pPr>
    </w:p>
    <w:p w14:paraId="527E1B2D" w14:textId="406F0528" w:rsidR="009C7929" w:rsidRDefault="00CA0BE6">
      <w:pPr>
        <w:ind w:firstLine="0"/>
      </w:pPr>
      <w:r>
        <w:t xml:space="preserve">Подпись </w:t>
      </w:r>
      <w:r w:rsidR="007E1FCC">
        <w:rPr>
          <w:lang w:val="ru-RU"/>
        </w:rPr>
        <w:t>_____________________________</w:t>
      </w:r>
      <w:r>
        <w:t>_ / ____________________ Дата __________________</w:t>
      </w:r>
    </w:p>
    <w:sectPr w:rsidR="009C7929" w:rsidSect="00034616">
      <w:footerReference w:type="default" r:id="rId8"/>
      <w:pgSz w:w="12240" w:h="15840"/>
      <w:pgMar w:top="1134" w:right="850"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03A2E" w14:textId="77777777" w:rsidR="00220C1C" w:rsidRDefault="00220C1C">
      <w:r>
        <w:separator/>
      </w:r>
    </w:p>
  </w:endnote>
  <w:endnote w:type="continuationSeparator" w:id="0">
    <w:p w14:paraId="023CE146" w14:textId="77777777" w:rsidR="00220C1C" w:rsidRDefault="00220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66426" w14:textId="77777777" w:rsidR="009C7929" w:rsidRDefault="00CA0BE6">
    <w:pPr>
      <w:pStyle w:val="a7"/>
      <w:jc w:val="center"/>
    </w:pPr>
    <w:r>
      <w:fldChar w:fldCharType="begin"/>
    </w:r>
    <w:r>
      <w:instrText xml:space="preserve"> PAGE </w:instrText>
    </w:r>
    <w:r>
      <w:fldChar w:fldCharType="separate"/>
    </w:r>
    <w:r w:rsidR="00E574FA">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8D226" w14:textId="77777777" w:rsidR="00220C1C" w:rsidRDefault="00220C1C">
      <w:r>
        <w:separator/>
      </w:r>
    </w:p>
  </w:footnote>
  <w:footnote w:type="continuationSeparator" w:id="0">
    <w:p w14:paraId="3D87248A" w14:textId="77777777" w:rsidR="00220C1C" w:rsidRDefault="00220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704060506">
    <w:abstractNumId w:val="8"/>
  </w:num>
  <w:num w:numId="2" w16cid:durableId="1178808975">
    <w:abstractNumId w:val="6"/>
  </w:num>
  <w:num w:numId="3" w16cid:durableId="574433898">
    <w:abstractNumId w:val="5"/>
  </w:num>
  <w:num w:numId="4" w16cid:durableId="73430766">
    <w:abstractNumId w:val="4"/>
  </w:num>
  <w:num w:numId="5" w16cid:durableId="198204104">
    <w:abstractNumId w:val="7"/>
  </w:num>
  <w:num w:numId="6" w16cid:durableId="1678456990">
    <w:abstractNumId w:val="3"/>
  </w:num>
  <w:num w:numId="7" w16cid:durableId="1817916962">
    <w:abstractNumId w:val="2"/>
  </w:num>
  <w:num w:numId="8" w16cid:durableId="1378360110">
    <w:abstractNumId w:val="1"/>
  </w:num>
  <w:num w:numId="9" w16cid:durableId="1059326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08106D"/>
    <w:rsid w:val="00121DCB"/>
    <w:rsid w:val="00144E49"/>
    <w:rsid w:val="0015074B"/>
    <w:rsid w:val="00182860"/>
    <w:rsid w:val="001F66B7"/>
    <w:rsid w:val="00220C1C"/>
    <w:rsid w:val="00272919"/>
    <w:rsid w:val="0029639D"/>
    <w:rsid w:val="00326F90"/>
    <w:rsid w:val="00383C73"/>
    <w:rsid w:val="00425988"/>
    <w:rsid w:val="004439AB"/>
    <w:rsid w:val="004F3FC3"/>
    <w:rsid w:val="005316D8"/>
    <w:rsid w:val="0055504B"/>
    <w:rsid w:val="00676952"/>
    <w:rsid w:val="006F0358"/>
    <w:rsid w:val="007E1FCC"/>
    <w:rsid w:val="00820939"/>
    <w:rsid w:val="008468CF"/>
    <w:rsid w:val="008825A9"/>
    <w:rsid w:val="00936D68"/>
    <w:rsid w:val="009C7929"/>
    <w:rsid w:val="00AA1D8D"/>
    <w:rsid w:val="00B47730"/>
    <w:rsid w:val="00B910D5"/>
    <w:rsid w:val="00BD2512"/>
    <w:rsid w:val="00BD2ABD"/>
    <w:rsid w:val="00C11E42"/>
    <w:rsid w:val="00C55EAC"/>
    <w:rsid w:val="00CA0BE6"/>
    <w:rsid w:val="00CB0664"/>
    <w:rsid w:val="00CC6B3D"/>
    <w:rsid w:val="00CC7593"/>
    <w:rsid w:val="00CD067F"/>
    <w:rsid w:val="00DA4C5D"/>
    <w:rsid w:val="00E332B6"/>
    <w:rsid w:val="00E574F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515393"/>
  <w14:defaultImageDpi w14:val="300"/>
  <w15:docId w15:val="{53683C60-0E32-433A-82B0-CA55939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after="0" w:line="240" w:lineRule="auto"/>
      <w:ind w:firstLine="709"/>
    </w:pPr>
    <w:rPr>
      <w:rFonts w:ascii="Times New Roman" w:eastAsia="Times New Roman" w:hAnsi="Times New Roman"/>
      <w:sz w:val="24"/>
    </w:rPr>
  </w:style>
  <w:style w:type="paragraph" w:styleId="1">
    <w:name w:val="heading 1"/>
    <w:basedOn w:val="a1"/>
    <w:next w:val="a1"/>
    <w:link w:val="10"/>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647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F9DFE-F444-422D-88B8-DC27D21ED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6070</Words>
  <Characters>34604</Characters>
  <Application>Microsoft Office Word</Application>
  <DocSecurity>0</DocSecurity>
  <Lines>288</Lines>
  <Paragraphs>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Неклюдова Анастасия Сергеевна</cp:lastModifiedBy>
  <cp:revision>3</cp:revision>
  <dcterms:created xsi:type="dcterms:W3CDTF">2026-09-03T13:54:00Z</dcterms:created>
  <dcterms:modified xsi:type="dcterms:W3CDTF">2026-09-03T13:54:00Z</dcterms:modified>
  <cp:category/>
</cp:coreProperties>
</file>